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DF920" w14:textId="77777777" w:rsidR="005C3677" w:rsidRDefault="00000000">
      <w:pPr>
        <w:jc w:val="center"/>
      </w:pPr>
      <w:r>
        <w:rPr>
          <w:rFonts w:ascii="Aptos Display" w:hAnsi="Aptos Display"/>
          <w:b/>
          <w:color w:val="6F4197"/>
          <w:sz w:val="48"/>
        </w:rPr>
        <w:t>Region 7 Convention 2026</w:t>
      </w:r>
      <w:r>
        <w:rPr>
          <w:rFonts w:ascii="Aptos Display" w:hAnsi="Aptos Display"/>
          <w:b/>
          <w:color w:val="6F4197"/>
          <w:sz w:val="48"/>
        </w:rPr>
        <w:br/>
        <w:t>Communications Calendar and Copy Deck</w:t>
      </w:r>
    </w:p>
    <w:p w14:paraId="1D6B30F2" w14:textId="77777777" w:rsidR="005C3677" w:rsidRDefault="00000000">
      <w:pPr>
        <w:jc w:val="center"/>
      </w:pPr>
      <w:r>
        <w:rPr>
          <w:i/>
          <w:color w:val="464646"/>
          <w:sz w:val="28"/>
        </w:rPr>
        <w:t>Theme: "I Put My Hand In Yours, Welcome Home"</w:t>
      </w:r>
    </w:p>
    <w:tbl>
      <w:tblPr>
        <w:tblW w:w="0" w:type="auto"/>
        <w:jc w:val="center"/>
        <w:tblLayout w:type="fixed"/>
        <w:tblLook w:val="04A0" w:firstRow="1" w:lastRow="0" w:firstColumn="1" w:lastColumn="0" w:noHBand="0" w:noVBand="1"/>
      </w:tblPr>
      <w:tblGrid>
        <w:gridCol w:w="2880"/>
        <w:gridCol w:w="3888"/>
        <w:gridCol w:w="2880"/>
      </w:tblGrid>
      <w:tr w:rsidR="005C3677" w14:paraId="33472D8D" w14:textId="77777777">
        <w:trPr>
          <w:jc w:val="center"/>
        </w:trPr>
        <w:tc>
          <w:tcPr>
            <w:tcW w:w="2880" w:type="dxa"/>
            <w:shd w:val="clear" w:color="auto" w:fill="F6F1FB"/>
            <w:tcMar>
              <w:top w:w="130" w:type="dxa"/>
              <w:left w:w="140" w:type="dxa"/>
              <w:bottom w:w="130" w:type="dxa"/>
              <w:right w:w="140" w:type="dxa"/>
            </w:tcMar>
            <w:vAlign w:val="center"/>
          </w:tcPr>
          <w:p w14:paraId="3441721B" w14:textId="77777777" w:rsidR="005C3677" w:rsidRDefault="00000000">
            <w:pPr>
              <w:jc w:val="center"/>
            </w:pPr>
            <w:r>
              <w:rPr>
                <w:b/>
                <w:color w:val="6F4197"/>
                <w:sz w:val="20"/>
              </w:rPr>
              <w:t>Campaign window</w:t>
            </w:r>
            <w:r>
              <w:rPr>
                <w:b/>
                <w:color w:val="6F4197"/>
                <w:sz w:val="20"/>
              </w:rPr>
              <w:br/>
            </w:r>
            <w:r>
              <w:rPr>
                <w:color w:val="282828"/>
                <w:sz w:val="20"/>
              </w:rPr>
              <w:t>April 7 to November 10, 2026</w:t>
            </w:r>
          </w:p>
        </w:tc>
        <w:tc>
          <w:tcPr>
            <w:tcW w:w="3888" w:type="dxa"/>
            <w:shd w:val="clear" w:color="auto" w:fill="F6F1FB"/>
            <w:tcMar>
              <w:top w:w="130" w:type="dxa"/>
              <w:left w:w="140" w:type="dxa"/>
              <w:bottom w:w="130" w:type="dxa"/>
              <w:right w:w="140" w:type="dxa"/>
            </w:tcMar>
            <w:vAlign w:val="center"/>
          </w:tcPr>
          <w:p w14:paraId="4DC34681" w14:textId="77777777" w:rsidR="005C3677" w:rsidRDefault="00000000">
            <w:pPr>
              <w:jc w:val="center"/>
            </w:pPr>
            <w:r>
              <w:rPr>
                <w:b/>
                <w:color w:val="6F4197"/>
                <w:sz w:val="20"/>
              </w:rPr>
              <w:t>Core channels</w:t>
            </w:r>
            <w:r>
              <w:rPr>
                <w:b/>
                <w:color w:val="6F4197"/>
                <w:sz w:val="20"/>
              </w:rPr>
              <w:br/>
            </w:r>
            <w:r>
              <w:rPr>
                <w:color w:val="282828"/>
                <w:sz w:val="20"/>
              </w:rPr>
              <w:t>Email, Facebook, Instagram</w:t>
            </w:r>
          </w:p>
        </w:tc>
        <w:tc>
          <w:tcPr>
            <w:tcW w:w="2880" w:type="dxa"/>
            <w:shd w:val="clear" w:color="auto" w:fill="F6F1FB"/>
            <w:tcMar>
              <w:top w:w="130" w:type="dxa"/>
              <w:left w:w="140" w:type="dxa"/>
              <w:bottom w:w="130" w:type="dxa"/>
              <w:right w:w="140" w:type="dxa"/>
            </w:tcMar>
            <w:vAlign w:val="center"/>
          </w:tcPr>
          <w:p w14:paraId="5774B4C1" w14:textId="77777777" w:rsidR="005C3677" w:rsidRDefault="00000000">
            <w:pPr>
              <w:jc w:val="center"/>
            </w:pPr>
            <w:r>
              <w:rPr>
                <w:b/>
                <w:color w:val="6F4197"/>
                <w:sz w:val="20"/>
              </w:rPr>
              <w:t>Convention dates</w:t>
            </w:r>
            <w:r>
              <w:rPr>
                <w:b/>
                <w:color w:val="6F4197"/>
                <w:sz w:val="20"/>
              </w:rPr>
              <w:br/>
            </w:r>
            <w:r>
              <w:rPr>
                <w:color w:val="282828"/>
                <w:sz w:val="20"/>
              </w:rPr>
              <w:t>October 23 to 25, 2026</w:t>
            </w:r>
          </w:p>
        </w:tc>
      </w:tr>
    </w:tbl>
    <w:p w14:paraId="4CAB411B" w14:textId="77777777" w:rsidR="005C3677" w:rsidRDefault="005C3677"/>
    <w:p w14:paraId="60ED7C34" w14:textId="77777777" w:rsidR="005C3677" w:rsidRDefault="00000000">
      <w:pPr>
        <w:jc w:val="center"/>
      </w:pPr>
      <w:r>
        <w:rPr>
          <w:color w:val="464646"/>
        </w:rPr>
        <w:t>This document combines the posting calendar, channel labels, graphic concepts, and ready-to-use text in one place.</w:t>
      </w:r>
    </w:p>
    <w:p w14:paraId="11C2B71A" w14:textId="77777777" w:rsidR="005C3677" w:rsidRDefault="00000000">
      <w:r>
        <w:br w:type="page"/>
      </w:r>
    </w:p>
    <w:p w14:paraId="75F71C9C" w14:textId="77777777" w:rsidR="005C3677" w:rsidRDefault="00000000">
      <w:pPr>
        <w:pStyle w:val="R7Heading1"/>
        <w:spacing w:before="0" w:after="160"/>
      </w:pPr>
      <w:r>
        <w:lastRenderedPageBreak/>
        <w:t>Communications Snapshot</w:t>
      </w:r>
    </w:p>
    <w:p w14:paraId="24118768" w14:textId="77777777" w:rsidR="005C3677" w:rsidRDefault="00000000">
      <w:pPr>
        <w:pStyle w:val="R7Body"/>
        <w:ind w:left="216"/>
      </w:pPr>
      <w:r>
        <w:rPr>
          <w:b/>
          <w:color w:val="6F4197"/>
        </w:rPr>
        <w:t xml:space="preserve">Early bird registration opens: </w:t>
      </w:r>
      <w:r>
        <w:t>April</w:t>
      </w:r>
    </w:p>
    <w:p w14:paraId="4F8468A3" w14:textId="77777777" w:rsidR="005C3677" w:rsidRDefault="00000000">
      <w:pPr>
        <w:pStyle w:val="R7Body"/>
        <w:ind w:left="216"/>
      </w:pPr>
      <w:r>
        <w:rPr>
          <w:b/>
          <w:color w:val="6F4197"/>
        </w:rPr>
        <w:t xml:space="preserve">Mid-month teaser and sneak peek email: </w:t>
      </w:r>
      <w:r>
        <w:t>August</w:t>
      </w:r>
    </w:p>
    <w:p w14:paraId="25AF1679" w14:textId="77777777" w:rsidR="005C3677" w:rsidRDefault="00000000">
      <w:pPr>
        <w:pStyle w:val="R7Body"/>
        <w:ind w:left="216"/>
      </w:pPr>
      <w:r>
        <w:rPr>
          <w:b/>
          <w:color w:val="6F4197"/>
        </w:rPr>
        <w:t xml:space="preserve">Email campaign and weekly countdowns begin: </w:t>
      </w:r>
      <w:r>
        <w:t>September</w:t>
      </w:r>
    </w:p>
    <w:p w14:paraId="48FDF0F4" w14:textId="77777777" w:rsidR="005C3677" w:rsidRDefault="00000000">
      <w:pPr>
        <w:pStyle w:val="R7Body"/>
        <w:ind w:left="216"/>
      </w:pPr>
      <w:r>
        <w:rPr>
          <w:b/>
          <w:color w:val="6F4197"/>
        </w:rPr>
        <w:t xml:space="preserve">Last chance early bird push: </w:t>
      </w:r>
      <w:r>
        <w:t>First week of October</w:t>
      </w:r>
    </w:p>
    <w:p w14:paraId="5111A80A" w14:textId="77777777" w:rsidR="005C3677" w:rsidRDefault="00000000">
      <w:pPr>
        <w:pStyle w:val="R7Body"/>
        <w:ind w:left="216"/>
      </w:pPr>
      <w:r>
        <w:rPr>
          <w:b/>
          <w:color w:val="6F4197"/>
        </w:rPr>
        <w:t xml:space="preserve">Early bird registration closes: </w:t>
      </w:r>
      <w:r>
        <w:t>October 11</w:t>
      </w:r>
    </w:p>
    <w:p w14:paraId="2D687AF3" w14:textId="77777777" w:rsidR="005C3677" w:rsidRDefault="00000000">
      <w:pPr>
        <w:pStyle w:val="R7Body"/>
        <w:ind w:left="216"/>
      </w:pPr>
      <w:r>
        <w:rPr>
          <w:b/>
          <w:color w:val="6F4197"/>
        </w:rPr>
        <w:t xml:space="preserve">Final arrival, parking, and access reminders: </w:t>
      </w:r>
      <w:r>
        <w:t>By October 20</w:t>
      </w:r>
    </w:p>
    <w:p w14:paraId="1C4184A9" w14:textId="77777777" w:rsidR="005C3677" w:rsidRDefault="00000000">
      <w:pPr>
        <w:pStyle w:val="R7Body"/>
        <w:ind w:left="216"/>
      </w:pPr>
      <w:r>
        <w:rPr>
          <w:b/>
          <w:color w:val="6F4197"/>
        </w:rPr>
        <w:t xml:space="preserve">Convention weekend: </w:t>
      </w:r>
      <w:r>
        <w:t>October 23 to 25</w:t>
      </w:r>
    </w:p>
    <w:p w14:paraId="188B0CB5" w14:textId="77777777" w:rsidR="005C3677" w:rsidRDefault="00000000">
      <w:pPr>
        <w:pStyle w:val="R7Heading1"/>
      </w:pPr>
      <w:r>
        <w:t>Graphic Direction Guide</w:t>
      </w:r>
    </w:p>
    <w:p w14:paraId="29732FE8" w14:textId="77777777" w:rsidR="005C3677" w:rsidRDefault="00000000">
      <w:pPr>
        <w:pStyle w:val="R7Body"/>
      </w:pPr>
      <w:r>
        <w:rPr>
          <w:b/>
        </w:rPr>
        <w:t xml:space="preserve">Email graphics: </w:t>
      </w:r>
      <w:r>
        <w:t>horizontal banner with a strong headline, one support line, and a clear call to action button space.</w:t>
      </w:r>
    </w:p>
    <w:p w14:paraId="43019AF1" w14:textId="77777777" w:rsidR="005C3677" w:rsidRDefault="00000000">
      <w:pPr>
        <w:pStyle w:val="R7Body"/>
      </w:pPr>
      <w:r>
        <w:rPr>
          <w:b/>
        </w:rPr>
        <w:t xml:space="preserve">Social graphics: </w:t>
      </w:r>
      <w:r>
        <w:t>square post or reel cover with fewer words, stronger emotional hook, and visible dates only when urgency matters.</w:t>
      </w:r>
    </w:p>
    <w:p w14:paraId="2FA1EA37" w14:textId="77777777" w:rsidR="005C3677" w:rsidRDefault="00000000">
      <w:pPr>
        <w:pStyle w:val="R7Body"/>
      </w:pPr>
      <w:r>
        <w:rPr>
          <w:b/>
        </w:rPr>
        <w:t xml:space="preserve">Visual tone: </w:t>
      </w:r>
      <w:r>
        <w:t>warm, welcoming, hopeful, homecoming energy. Use hands, light, open doors, fellowship, circles, and soft gold or plum accents where possible.</w:t>
      </w:r>
    </w:p>
    <w:p w14:paraId="71A31193" w14:textId="77777777" w:rsidR="005C3677" w:rsidRDefault="00000000">
      <w:pPr>
        <w:pStyle w:val="R7Body"/>
      </w:pPr>
      <w:r>
        <w:rPr>
          <w:b/>
        </w:rPr>
        <w:t xml:space="preserve">File naming: </w:t>
      </w:r>
      <w:r>
        <w:t>EMAIL Banner - Welcome Home, SOCIAL - Registration Open, SOCIAL - Volunteer Call, EMAIL Banner - Final Details, and similar plain labels.</w:t>
      </w:r>
    </w:p>
    <w:p w14:paraId="17E62D31" w14:textId="77777777" w:rsidR="005C3677" w:rsidRDefault="00000000">
      <w:pPr>
        <w:pStyle w:val="R7Heading1"/>
      </w:pPr>
      <w:r>
        <w:t>Posting Rhythm</w:t>
      </w:r>
    </w:p>
    <w:tbl>
      <w:tblPr>
        <w:tblStyle w:val="TableGrid"/>
        <w:tblW w:w="0" w:type="auto"/>
        <w:jc w:val="center"/>
        <w:tblLayout w:type="fixed"/>
        <w:tblLook w:val="04A0" w:firstRow="1" w:lastRow="0" w:firstColumn="1" w:lastColumn="0" w:noHBand="0" w:noVBand="1"/>
      </w:tblPr>
      <w:tblGrid>
        <w:gridCol w:w="3360"/>
        <w:gridCol w:w="3360"/>
        <w:gridCol w:w="3888"/>
      </w:tblGrid>
      <w:tr w:rsidR="005C3677" w14:paraId="1B221474" w14:textId="77777777">
        <w:trPr>
          <w:tblHeader/>
          <w:jc w:val="center"/>
        </w:trPr>
        <w:tc>
          <w:tcPr>
            <w:tcW w:w="2880" w:type="dxa"/>
            <w:shd w:val="clear" w:color="auto" w:fill="EADFF7"/>
            <w:tcMar>
              <w:top w:w="110" w:type="dxa"/>
              <w:left w:w="120" w:type="dxa"/>
              <w:bottom w:w="110" w:type="dxa"/>
              <w:right w:w="120" w:type="dxa"/>
            </w:tcMar>
            <w:vAlign w:val="center"/>
          </w:tcPr>
          <w:p w14:paraId="74605CC8" w14:textId="77777777" w:rsidR="005C3677" w:rsidRDefault="00000000">
            <w:pPr>
              <w:jc w:val="center"/>
            </w:pPr>
            <w:r>
              <w:rPr>
                <w:b/>
                <w:color w:val="464646"/>
              </w:rPr>
              <w:t>Channel</w:t>
            </w:r>
          </w:p>
        </w:tc>
        <w:tc>
          <w:tcPr>
            <w:tcW w:w="3312" w:type="dxa"/>
            <w:shd w:val="clear" w:color="auto" w:fill="EADFF7"/>
            <w:tcMar>
              <w:top w:w="110" w:type="dxa"/>
              <w:left w:w="120" w:type="dxa"/>
              <w:bottom w:w="110" w:type="dxa"/>
              <w:right w:w="120" w:type="dxa"/>
            </w:tcMar>
            <w:vAlign w:val="center"/>
          </w:tcPr>
          <w:p w14:paraId="2FD45666" w14:textId="77777777" w:rsidR="005C3677" w:rsidRDefault="00000000">
            <w:pPr>
              <w:jc w:val="center"/>
            </w:pPr>
            <w:r>
              <w:rPr>
                <w:b/>
                <w:color w:val="464646"/>
              </w:rPr>
              <w:t>Recommended days</w:t>
            </w:r>
          </w:p>
        </w:tc>
        <w:tc>
          <w:tcPr>
            <w:tcW w:w="3888" w:type="dxa"/>
            <w:shd w:val="clear" w:color="auto" w:fill="EADFF7"/>
            <w:tcMar>
              <w:top w:w="110" w:type="dxa"/>
              <w:left w:w="120" w:type="dxa"/>
              <w:bottom w:w="110" w:type="dxa"/>
              <w:right w:w="120" w:type="dxa"/>
            </w:tcMar>
            <w:vAlign w:val="center"/>
          </w:tcPr>
          <w:p w14:paraId="000356B5" w14:textId="77777777" w:rsidR="005C3677" w:rsidRDefault="00000000">
            <w:pPr>
              <w:jc w:val="center"/>
            </w:pPr>
            <w:r>
              <w:rPr>
                <w:b/>
                <w:color w:val="464646"/>
              </w:rPr>
              <w:t>Recommended time</w:t>
            </w:r>
          </w:p>
        </w:tc>
      </w:tr>
      <w:tr w:rsidR="005C3677" w14:paraId="5FB69A85" w14:textId="77777777">
        <w:trPr>
          <w:jc w:val="center"/>
        </w:trPr>
        <w:tc>
          <w:tcPr>
            <w:tcW w:w="3360" w:type="dxa"/>
            <w:tcMar>
              <w:top w:w="110" w:type="dxa"/>
              <w:left w:w="120" w:type="dxa"/>
              <w:bottom w:w="110" w:type="dxa"/>
              <w:right w:w="120" w:type="dxa"/>
            </w:tcMar>
            <w:vAlign w:val="center"/>
          </w:tcPr>
          <w:p w14:paraId="0577708D" w14:textId="77777777" w:rsidR="005C3677" w:rsidRDefault="00000000">
            <w:r>
              <w:t>Email</w:t>
            </w:r>
          </w:p>
        </w:tc>
        <w:tc>
          <w:tcPr>
            <w:tcW w:w="3360" w:type="dxa"/>
            <w:tcMar>
              <w:top w:w="110" w:type="dxa"/>
              <w:left w:w="120" w:type="dxa"/>
              <w:bottom w:w="110" w:type="dxa"/>
              <w:right w:w="120" w:type="dxa"/>
            </w:tcMar>
            <w:vAlign w:val="center"/>
          </w:tcPr>
          <w:p w14:paraId="52257A52" w14:textId="77777777" w:rsidR="005C3677" w:rsidRDefault="00000000">
            <w:r>
              <w:t>Mostly Tuesdays</w:t>
            </w:r>
          </w:p>
        </w:tc>
        <w:tc>
          <w:tcPr>
            <w:tcW w:w="3360" w:type="dxa"/>
            <w:tcMar>
              <w:top w:w="110" w:type="dxa"/>
              <w:left w:w="120" w:type="dxa"/>
              <w:bottom w:w="110" w:type="dxa"/>
              <w:right w:w="120" w:type="dxa"/>
            </w:tcMar>
            <w:vAlign w:val="center"/>
          </w:tcPr>
          <w:p w14:paraId="02D27A9D" w14:textId="77777777" w:rsidR="005C3677" w:rsidRDefault="00000000">
            <w:r>
              <w:t>10:00 a.m. or 1:00 p.m.</w:t>
            </w:r>
          </w:p>
        </w:tc>
      </w:tr>
      <w:tr w:rsidR="005C3677" w14:paraId="66B6E8F4" w14:textId="77777777">
        <w:trPr>
          <w:jc w:val="center"/>
        </w:trPr>
        <w:tc>
          <w:tcPr>
            <w:tcW w:w="3360" w:type="dxa"/>
            <w:tcMar>
              <w:top w:w="110" w:type="dxa"/>
              <w:left w:w="120" w:type="dxa"/>
              <w:bottom w:w="110" w:type="dxa"/>
              <w:right w:w="120" w:type="dxa"/>
            </w:tcMar>
            <w:vAlign w:val="center"/>
          </w:tcPr>
          <w:p w14:paraId="7B52D714" w14:textId="77777777" w:rsidR="005C3677" w:rsidRDefault="00000000">
            <w:r>
              <w:t>Facebook</w:t>
            </w:r>
          </w:p>
        </w:tc>
        <w:tc>
          <w:tcPr>
            <w:tcW w:w="3360" w:type="dxa"/>
            <w:tcMar>
              <w:top w:w="110" w:type="dxa"/>
              <w:left w:w="120" w:type="dxa"/>
              <w:bottom w:w="110" w:type="dxa"/>
              <w:right w:w="120" w:type="dxa"/>
            </w:tcMar>
            <w:vAlign w:val="center"/>
          </w:tcPr>
          <w:p w14:paraId="3412074A" w14:textId="77777777" w:rsidR="005C3677" w:rsidRDefault="00000000">
            <w:r>
              <w:t>Tuesdays, Thursdays, Sundays</w:t>
            </w:r>
          </w:p>
        </w:tc>
        <w:tc>
          <w:tcPr>
            <w:tcW w:w="3360" w:type="dxa"/>
            <w:tcMar>
              <w:top w:w="110" w:type="dxa"/>
              <w:left w:w="120" w:type="dxa"/>
              <w:bottom w:w="110" w:type="dxa"/>
              <w:right w:w="120" w:type="dxa"/>
            </w:tcMar>
            <w:vAlign w:val="center"/>
          </w:tcPr>
          <w:p w14:paraId="32AE6073" w14:textId="77777777" w:rsidR="005C3677" w:rsidRDefault="00000000">
            <w:r>
              <w:t>12:15 p.m., 6:00 p.m., or 7:30 p.m.</w:t>
            </w:r>
          </w:p>
        </w:tc>
      </w:tr>
      <w:tr w:rsidR="005C3677" w14:paraId="0B173955" w14:textId="77777777">
        <w:trPr>
          <w:jc w:val="center"/>
        </w:trPr>
        <w:tc>
          <w:tcPr>
            <w:tcW w:w="3360" w:type="dxa"/>
            <w:tcMar>
              <w:top w:w="110" w:type="dxa"/>
              <w:left w:w="120" w:type="dxa"/>
              <w:bottom w:w="110" w:type="dxa"/>
              <w:right w:w="120" w:type="dxa"/>
            </w:tcMar>
            <w:vAlign w:val="center"/>
          </w:tcPr>
          <w:p w14:paraId="1213B5EE" w14:textId="77777777" w:rsidR="005C3677" w:rsidRDefault="00000000">
            <w:r>
              <w:t>Instagram</w:t>
            </w:r>
          </w:p>
        </w:tc>
        <w:tc>
          <w:tcPr>
            <w:tcW w:w="3360" w:type="dxa"/>
            <w:tcMar>
              <w:top w:w="110" w:type="dxa"/>
              <w:left w:w="120" w:type="dxa"/>
              <w:bottom w:w="110" w:type="dxa"/>
              <w:right w:w="120" w:type="dxa"/>
            </w:tcMar>
            <w:vAlign w:val="center"/>
          </w:tcPr>
          <w:p w14:paraId="19372469" w14:textId="77777777" w:rsidR="005C3677" w:rsidRDefault="00000000">
            <w:r>
              <w:t>Wednesdays and Saturdays</w:t>
            </w:r>
          </w:p>
        </w:tc>
        <w:tc>
          <w:tcPr>
            <w:tcW w:w="3360" w:type="dxa"/>
            <w:tcMar>
              <w:top w:w="110" w:type="dxa"/>
              <w:left w:w="120" w:type="dxa"/>
              <w:bottom w:w="110" w:type="dxa"/>
              <w:right w:w="120" w:type="dxa"/>
            </w:tcMar>
            <w:vAlign w:val="center"/>
          </w:tcPr>
          <w:p w14:paraId="737C856A" w14:textId="77777777" w:rsidR="005C3677" w:rsidRDefault="00000000">
            <w:r>
              <w:t>1:00 p.m., 8:00 p.m., or 10:00 a.m.</w:t>
            </w:r>
          </w:p>
        </w:tc>
      </w:tr>
    </w:tbl>
    <w:p w14:paraId="14FF353E" w14:textId="77777777" w:rsidR="005C3677" w:rsidRDefault="00000000">
      <w:pPr>
        <w:pStyle w:val="R7Heading1"/>
      </w:pPr>
      <w:r>
        <w:lastRenderedPageBreak/>
        <w:t>Master Posting Calendar</w:t>
      </w:r>
    </w:p>
    <w:p w14:paraId="1DAA4A51" w14:textId="77777777" w:rsidR="005C3677" w:rsidRDefault="00000000">
      <w:pPr>
        <w:pStyle w:val="R7Body"/>
      </w:pPr>
      <w:r>
        <w:t>Each entry below includes the date, channel, purpose, graphic direction, and ready-to-use text.</w:t>
      </w:r>
    </w:p>
    <w:tbl>
      <w:tblPr>
        <w:tblStyle w:val="TableGrid"/>
        <w:tblW w:w="0" w:type="auto"/>
        <w:jc w:val="center"/>
        <w:tblLayout w:type="fixed"/>
        <w:tblLook w:val="04A0" w:firstRow="1" w:lastRow="0" w:firstColumn="1" w:lastColumn="0" w:noHBand="0" w:noVBand="1"/>
      </w:tblPr>
      <w:tblGrid>
        <w:gridCol w:w="2520"/>
        <w:gridCol w:w="2520"/>
        <w:gridCol w:w="2520"/>
        <w:gridCol w:w="5112"/>
      </w:tblGrid>
      <w:tr w:rsidR="005C3677" w14:paraId="608DBEE0" w14:textId="77777777">
        <w:trPr>
          <w:tblHeader/>
          <w:jc w:val="center"/>
        </w:trPr>
        <w:tc>
          <w:tcPr>
            <w:tcW w:w="2376" w:type="dxa"/>
            <w:shd w:val="clear" w:color="auto" w:fill="EADFF7"/>
            <w:tcMar>
              <w:top w:w="100" w:type="dxa"/>
              <w:left w:w="110" w:type="dxa"/>
              <w:bottom w:w="100" w:type="dxa"/>
              <w:right w:w="110" w:type="dxa"/>
            </w:tcMar>
            <w:vAlign w:val="center"/>
          </w:tcPr>
          <w:p w14:paraId="28F1C125" w14:textId="77777777" w:rsidR="005C3677" w:rsidRDefault="00000000">
            <w:pPr>
              <w:jc w:val="center"/>
            </w:pPr>
            <w:r>
              <w:rPr>
                <w:b/>
              </w:rPr>
              <w:t>Date</w:t>
            </w:r>
          </w:p>
        </w:tc>
        <w:tc>
          <w:tcPr>
            <w:tcW w:w="1512" w:type="dxa"/>
            <w:shd w:val="clear" w:color="auto" w:fill="EADFF7"/>
            <w:tcMar>
              <w:top w:w="100" w:type="dxa"/>
              <w:left w:w="110" w:type="dxa"/>
              <w:bottom w:w="100" w:type="dxa"/>
              <w:right w:w="110" w:type="dxa"/>
            </w:tcMar>
            <w:vAlign w:val="center"/>
          </w:tcPr>
          <w:p w14:paraId="5D8B795D" w14:textId="77777777" w:rsidR="005C3677" w:rsidRDefault="00000000">
            <w:pPr>
              <w:jc w:val="center"/>
            </w:pPr>
            <w:r>
              <w:rPr>
                <w:b/>
              </w:rPr>
              <w:t>Channel</w:t>
            </w:r>
          </w:p>
        </w:tc>
        <w:tc>
          <w:tcPr>
            <w:tcW w:w="2520" w:type="dxa"/>
            <w:shd w:val="clear" w:color="auto" w:fill="EADFF7"/>
            <w:tcMar>
              <w:top w:w="100" w:type="dxa"/>
              <w:left w:w="110" w:type="dxa"/>
              <w:bottom w:w="100" w:type="dxa"/>
              <w:right w:w="110" w:type="dxa"/>
            </w:tcMar>
            <w:vAlign w:val="center"/>
          </w:tcPr>
          <w:p w14:paraId="4ABBC538" w14:textId="77777777" w:rsidR="005C3677" w:rsidRDefault="00000000">
            <w:pPr>
              <w:jc w:val="center"/>
            </w:pPr>
            <w:r>
              <w:rPr>
                <w:b/>
              </w:rPr>
              <w:t>Asset</w:t>
            </w:r>
          </w:p>
        </w:tc>
        <w:tc>
          <w:tcPr>
            <w:tcW w:w="5112" w:type="dxa"/>
            <w:shd w:val="clear" w:color="auto" w:fill="EADFF7"/>
            <w:tcMar>
              <w:top w:w="100" w:type="dxa"/>
              <w:left w:w="110" w:type="dxa"/>
              <w:bottom w:w="100" w:type="dxa"/>
              <w:right w:w="110" w:type="dxa"/>
            </w:tcMar>
            <w:vAlign w:val="center"/>
          </w:tcPr>
          <w:p w14:paraId="2089C66B" w14:textId="77777777" w:rsidR="005C3677" w:rsidRDefault="00000000">
            <w:pPr>
              <w:jc w:val="center"/>
            </w:pPr>
            <w:r>
              <w:rPr>
                <w:b/>
              </w:rPr>
              <w:t>Graphic direction</w:t>
            </w:r>
          </w:p>
        </w:tc>
      </w:tr>
      <w:tr w:rsidR="005C3677" w14:paraId="288DA1C4" w14:textId="77777777">
        <w:trPr>
          <w:jc w:val="center"/>
        </w:trPr>
        <w:tc>
          <w:tcPr>
            <w:tcW w:w="2520" w:type="dxa"/>
            <w:tcMar>
              <w:top w:w="95" w:type="dxa"/>
              <w:left w:w="105" w:type="dxa"/>
              <w:bottom w:w="95" w:type="dxa"/>
              <w:right w:w="105" w:type="dxa"/>
            </w:tcMar>
            <w:vAlign w:val="center"/>
          </w:tcPr>
          <w:p w14:paraId="38E08692" w14:textId="77777777" w:rsidR="005C3677" w:rsidRDefault="00000000">
            <w:r>
              <w:t>Tuesday, April 7</w:t>
            </w:r>
          </w:p>
        </w:tc>
        <w:tc>
          <w:tcPr>
            <w:tcW w:w="2520" w:type="dxa"/>
            <w:tcMar>
              <w:top w:w="95" w:type="dxa"/>
              <w:left w:w="105" w:type="dxa"/>
              <w:bottom w:w="95" w:type="dxa"/>
              <w:right w:w="105" w:type="dxa"/>
            </w:tcMar>
            <w:vAlign w:val="center"/>
          </w:tcPr>
          <w:p w14:paraId="189757CC" w14:textId="77777777" w:rsidR="005C3677" w:rsidRDefault="00000000">
            <w:pPr>
              <w:jc w:val="center"/>
            </w:pPr>
            <w:r>
              <w:t>Social Media</w:t>
            </w:r>
          </w:p>
        </w:tc>
        <w:tc>
          <w:tcPr>
            <w:tcW w:w="2520" w:type="dxa"/>
            <w:tcMar>
              <w:top w:w="95" w:type="dxa"/>
              <w:left w:w="105" w:type="dxa"/>
              <w:bottom w:w="95" w:type="dxa"/>
              <w:right w:w="105" w:type="dxa"/>
            </w:tcMar>
            <w:vAlign w:val="center"/>
          </w:tcPr>
          <w:p w14:paraId="010FEEE7" w14:textId="77777777" w:rsidR="005C3677" w:rsidRDefault="00000000">
            <w:r>
              <w:t>Coming soon teaser</w:t>
            </w:r>
          </w:p>
        </w:tc>
        <w:tc>
          <w:tcPr>
            <w:tcW w:w="2520" w:type="dxa"/>
            <w:tcMar>
              <w:top w:w="95" w:type="dxa"/>
              <w:left w:w="105" w:type="dxa"/>
              <w:bottom w:w="95" w:type="dxa"/>
              <w:right w:w="105" w:type="dxa"/>
            </w:tcMar>
            <w:vAlign w:val="center"/>
          </w:tcPr>
          <w:p w14:paraId="5B4CB376" w14:textId="77777777" w:rsidR="005C3677" w:rsidRDefault="00000000">
            <w:r>
              <w:t>Graphic headline: Something Beautiful Is Coming Home</w:t>
            </w:r>
          </w:p>
        </w:tc>
      </w:tr>
      <w:tr w:rsidR="005C3677" w14:paraId="1E5E9F7B" w14:textId="77777777">
        <w:trPr>
          <w:jc w:val="center"/>
        </w:trPr>
        <w:tc>
          <w:tcPr>
            <w:tcW w:w="2520" w:type="dxa"/>
            <w:tcMar>
              <w:top w:w="95" w:type="dxa"/>
              <w:left w:w="105" w:type="dxa"/>
              <w:bottom w:w="95" w:type="dxa"/>
              <w:right w:w="105" w:type="dxa"/>
            </w:tcMar>
            <w:vAlign w:val="center"/>
          </w:tcPr>
          <w:p w14:paraId="5C83B0B9" w14:textId="77777777" w:rsidR="005C3677" w:rsidRDefault="00000000">
            <w:r>
              <w:t>Wednesday, April 8</w:t>
            </w:r>
          </w:p>
        </w:tc>
        <w:tc>
          <w:tcPr>
            <w:tcW w:w="2520" w:type="dxa"/>
            <w:tcMar>
              <w:top w:w="95" w:type="dxa"/>
              <w:left w:w="105" w:type="dxa"/>
              <w:bottom w:w="95" w:type="dxa"/>
              <w:right w:w="105" w:type="dxa"/>
            </w:tcMar>
            <w:vAlign w:val="center"/>
          </w:tcPr>
          <w:p w14:paraId="431F7EDA" w14:textId="77777777" w:rsidR="005C3677" w:rsidRDefault="00000000">
            <w:pPr>
              <w:jc w:val="center"/>
            </w:pPr>
            <w:r>
              <w:t>Social Media</w:t>
            </w:r>
          </w:p>
        </w:tc>
        <w:tc>
          <w:tcPr>
            <w:tcW w:w="2520" w:type="dxa"/>
            <w:tcMar>
              <w:top w:w="95" w:type="dxa"/>
              <w:left w:w="105" w:type="dxa"/>
              <w:bottom w:w="95" w:type="dxa"/>
              <w:right w:w="105" w:type="dxa"/>
            </w:tcMar>
            <w:vAlign w:val="center"/>
          </w:tcPr>
          <w:p w14:paraId="2A523C46" w14:textId="77777777" w:rsidR="005C3677" w:rsidRDefault="00000000">
            <w:r>
              <w:t>Save the date graphic</w:t>
            </w:r>
          </w:p>
        </w:tc>
        <w:tc>
          <w:tcPr>
            <w:tcW w:w="2520" w:type="dxa"/>
            <w:tcMar>
              <w:top w:w="95" w:type="dxa"/>
              <w:left w:w="105" w:type="dxa"/>
              <w:bottom w:w="95" w:type="dxa"/>
              <w:right w:w="105" w:type="dxa"/>
            </w:tcMar>
            <w:vAlign w:val="center"/>
          </w:tcPr>
          <w:p w14:paraId="2FDF236B" w14:textId="77777777" w:rsidR="005C3677" w:rsidRDefault="00000000">
            <w:r>
              <w:t>Graphic headline: Welcome Home</w:t>
            </w:r>
          </w:p>
        </w:tc>
      </w:tr>
      <w:tr w:rsidR="005C3677" w14:paraId="6A4AEA29" w14:textId="77777777">
        <w:trPr>
          <w:jc w:val="center"/>
        </w:trPr>
        <w:tc>
          <w:tcPr>
            <w:tcW w:w="2520" w:type="dxa"/>
            <w:tcMar>
              <w:top w:w="95" w:type="dxa"/>
              <w:left w:w="105" w:type="dxa"/>
              <w:bottom w:w="95" w:type="dxa"/>
              <w:right w:w="105" w:type="dxa"/>
            </w:tcMar>
            <w:vAlign w:val="center"/>
          </w:tcPr>
          <w:p w14:paraId="2F1902D5" w14:textId="77777777" w:rsidR="005C3677" w:rsidRDefault="00000000">
            <w:r>
              <w:t>Thursday, April 9</w:t>
            </w:r>
          </w:p>
        </w:tc>
        <w:tc>
          <w:tcPr>
            <w:tcW w:w="2520" w:type="dxa"/>
            <w:tcMar>
              <w:top w:w="95" w:type="dxa"/>
              <w:left w:w="105" w:type="dxa"/>
              <w:bottom w:w="95" w:type="dxa"/>
              <w:right w:w="105" w:type="dxa"/>
            </w:tcMar>
            <w:vAlign w:val="center"/>
          </w:tcPr>
          <w:p w14:paraId="6D8E745A" w14:textId="77777777" w:rsidR="005C3677" w:rsidRDefault="00000000">
            <w:pPr>
              <w:jc w:val="center"/>
            </w:pPr>
            <w:r>
              <w:t>Email</w:t>
            </w:r>
          </w:p>
        </w:tc>
        <w:tc>
          <w:tcPr>
            <w:tcW w:w="2520" w:type="dxa"/>
            <w:tcMar>
              <w:top w:w="95" w:type="dxa"/>
              <w:left w:w="105" w:type="dxa"/>
              <w:bottom w:w="95" w:type="dxa"/>
              <w:right w:w="105" w:type="dxa"/>
            </w:tcMar>
            <w:vAlign w:val="center"/>
          </w:tcPr>
          <w:p w14:paraId="0D128BC5" w14:textId="77777777" w:rsidR="005C3677" w:rsidRDefault="00000000">
            <w:r>
              <w:t>Teaser email</w:t>
            </w:r>
          </w:p>
        </w:tc>
        <w:tc>
          <w:tcPr>
            <w:tcW w:w="2520" w:type="dxa"/>
            <w:tcMar>
              <w:top w:w="95" w:type="dxa"/>
              <w:left w:w="105" w:type="dxa"/>
              <w:bottom w:w="95" w:type="dxa"/>
              <w:right w:w="105" w:type="dxa"/>
            </w:tcMar>
            <w:vAlign w:val="center"/>
          </w:tcPr>
          <w:p w14:paraId="1B88CDC6" w14:textId="77777777" w:rsidR="005C3677" w:rsidRDefault="00000000">
            <w:r>
              <w:t>Email banner: Welcome Home</w:t>
            </w:r>
          </w:p>
        </w:tc>
      </w:tr>
      <w:tr w:rsidR="005C3677" w14:paraId="40EE9E1D" w14:textId="77777777">
        <w:trPr>
          <w:jc w:val="center"/>
        </w:trPr>
        <w:tc>
          <w:tcPr>
            <w:tcW w:w="2520" w:type="dxa"/>
            <w:tcMar>
              <w:top w:w="95" w:type="dxa"/>
              <w:left w:w="105" w:type="dxa"/>
              <w:bottom w:w="95" w:type="dxa"/>
              <w:right w:w="105" w:type="dxa"/>
            </w:tcMar>
            <w:vAlign w:val="center"/>
          </w:tcPr>
          <w:p w14:paraId="570620CD" w14:textId="77777777" w:rsidR="005C3677" w:rsidRDefault="00000000">
            <w:r>
              <w:t>Sunday, April 12</w:t>
            </w:r>
          </w:p>
        </w:tc>
        <w:tc>
          <w:tcPr>
            <w:tcW w:w="2520" w:type="dxa"/>
            <w:tcMar>
              <w:top w:w="95" w:type="dxa"/>
              <w:left w:w="105" w:type="dxa"/>
              <w:bottom w:w="95" w:type="dxa"/>
              <w:right w:w="105" w:type="dxa"/>
            </w:tcMar>
            <w:vAlign w:val="center"/>
          </w:tcPr>
          <w:p w14:paraId="2125469F" w14:textId="77777777" w:rsidR="005C3677" w:rsidRDefault="00000000">
            <w:pPr>
              <w:jc w:val="center"/>
            </w:pPr>
            <w:r>
              <w:t>Social Media</w:t>
            </w:r>
          </w:p>
        </w:tc>
        <w:tc>
          <w:tcPr>
            <w:tcW w:w="2520" w:type="dxa"/>
            <w:tcMar>
              <w:top w:w="95" w:type="dxa"/>
              <w:left w:w="105" w:type="dxa"/>
              <w:bottom w:w="95" w:type="dxa"/>
              <w:right w:w="105" w:type="dxa"/>
            </w:tcMar>
            <w:vAlign w:val="center"/>
          </w:tcPr>
          <w:p w14:paraId="2E12F5B0" w14:textId="77777777" w:rsidR="005C3677" w:rsidRDefault="00000000">
            <w:r>
              <w:t>Kickoff excitement post</w:t>
            </w:r>
          </w:p>
        </w:tc>
        <w:tc>
          <w:tcPr>
            <w:tcW w:w="2520" w:type="dxa"/>
            <w:tcMar>
              <w:top w:w="95" w:type="dxa"/>
              <w:left w:w="105" w:type="dxa"/>
              <w:bottom w:w="95" w:type="dxa"/>
              <w:right w:w="105" w:type="dxa"/>
            </w:tcMar>
            <w:vAlign w:val="center"/>
          </w:tcPr>
          <w:p w14:paraId="2868360F" w14:textId="77777777" w:rsidR="005C3677" w:rsidRDefault="00000000">
            <w:r>
              <w:t>Graphic headline: Planning Is Underway</w:t>
            </w:r>
          </w:p>
        </w:tc>
      </w:tr>
      <w:tr w:rsidR="005C3677" w14:paraId="210A2BF3" w14:textId="77777777">
        <w:trPr>
          <w:jc w:val="center"/>
        </w:trPr>
        <w:tc>
          <w:tcPr>
            <w:tcW w:w="2520" w:type="dxa"/>
            <w:tcMar>
              <w:top w:w="95" w:type="dxa"/>
              <w:left w:w="105" w:type="dxa"/>
              <w:bottom w:w="95" w:type="dxa"/>
              <w:right w:w="105" w:type="dxa"/>
            </w:tcMar>
            <w:vAlign w:val="center"/>
          </w:tcPr>
          <w:p w14:paraId="1D348F03" w14:textId="77777777" w:rsidR="005C3677" w:rsidRDefault="00000000">
            <w:r>
              <w:t>Tuesday, April 14</w:t>
            </w:r>
          </w:p>
        </w:tc>
        <w:tc>
          <w:tcPr>
            <w:tcW w:w="2520" w:type="dxa"/>
            <w:tcMar>
              <w:top w:w="95" w:type="dxa"/>
              <w:left w:w="105" w:type="dxa"/>
              <w:bottom w:w="95" w:type="dxa"/>
              <w:right w:w="105" w:type="dxa"/>
            </w:tcMar>
            <w:vAlign w:val="center"/>
          </w:tcPr>
          <w:p w14:paraId="045F1CB7" w14:textId="77777777" w:rsidR="005C3677" w:rsidRDefault="00000000">
            <w:pPr>
              <w:jc w:val="center"/>
            </w:pPr>
            <w:r>
              <w:t>Email</w:t>
            </w:r>
          </w:p>
        </w:tc>
        <w:tc>
          <w:tcPr>
            <w:tcW w:w="2520" w:type="dxa"/>
            <w:tcMar>
              <w:top w:w="95" w:type="dxa"/>
              <w:left w:w="105" w:type="dxa"/>
              <w:bottom w:w="95" w:type="dxa"/>
              <w:right w:w="105" w:type="dxa"/>
            </w:tcMar>
            <w:vAlign w:val="center"/>
          </w:tcPr>
          <w:p w14:paraId="4FDD5BEA" w14:textId="77777777" w:rsidR="005C3677" w:rsidRDefault="00000000">
            <w:r>
              <w:t>Registration launch email</w:t>
            </w:r>
          </w:p>
        </w:tc>
        <w:tc>
          <w:tcPr>
            <w:tcW w:w="2520" w:type="dxa"/>
            <w:tcMar>
              <w:top w:w="95" w:type="dxa"/>
              <w:left w:w="105" w:type="dxa"/>
              <w:bottom w:w="95" w:type="dxa"/>
              <w:right w:w="105" w:type="dxa"/>
            </w:tcMar>
            <w:vAlign w:val="center"/>
          </w:tcPr>
          <w:p w14:paraId="7A1C0C20" w14:textId="77777777" w:rsidR="005C3677" w:rsidRDefault="00000000">
            <w:r>
              <w:t>Email banner: Early Bird Registration Is Open</w:t>
            </w:r>
          </w:p>
        </w:tc>
      </w:tr>
      <w:tr w:rsidR="005C3677" w14:paraId="6A5492DC" w14:textId="77777777">
        <w:trPr>
          <w:jc w:val="center"/>
        </w:trPr>
        <w:tc>
          <w:tcPr>
            <w:tcW w:w="2520" w:type="dxa"/>
            <w:tcMar>
              <w:top w:w="95" w:type="dxa"/>
              <w:left w:w="105" w:type="dxa"/>
              <w:bottom w:w="95" w:type="dxa"/>
              <w:right w:w="105" w:type="dxa"/>
            </w:tcMar>
            <w:vAlign w:val="center"/>
          </w:tcPr>
          <w:p w14:paraId="1E44DABA" w14:textId="77777777" w:rsidR="005C3677" w:rsidRDefault="00000000">
            <w:r>
              <w:t>Tuesday, April 14</w:t>
            </w:r>
          </w:p>
        </w:tc>
        <w:tc>
          <w:tcPr>
            <w:tcW w:w="2520" w:type="dxa"/>
            <w:tcMar>
              <w:top w:w="95" w:type="dxa"/>
              <w:left w:w="105" w:type="dxa"/>
              <w:bottom w:w="95" w:type="dxa"/>
              <w:right w:w="105" w:type="dxa"/>
            </w:tcMar>
            <w:vAlign w:val="center"/>
          </w:tcPr>
          <w:p w14:paraId="5287D60E" w14:textId="77777777" w:rsidR="005C3677" w:rsidRDefault="00000000">
            <w:pPr>
              <w:jc w:val="center"/>
            </w:pPr>
            <w:r>
              <w:t>Social Media</w:t>
            </w:r>
          </w:p>
        </w:tc>
        <w:tc>
          <w:tcPr>
            <w:tcW w:w="2520" w:type="dxa"/>
            <w:tcMar>
              <w:top w:w="95" w:type="dxa"/>
              <w:left w:w="105" w:type="dxa"/>
              <w:bottom w:w="95" w:type="dxa"/>
              <w:right w:w="105" w:type="dxa"/>
            </w:tcMar>
            <w:vAlign w:val="center"/>
          </w:tcPr>
          <w:p w14:paraId="402BB1AD" w14:textId="77777777" w:rsidR="005C3677" w:rsidRDefault="00000000">
            <w:r>
              <w:t>Registration open announcement</w:t>
            </w:r>
          </w:p>
        </w:tc>
        <w:tc>
          <w:tcPr>
            <w:tcW w:w="2520" w:type="dxa"/>
            <w:tcMar>
              <w:top w:w="95" w:type="dxa"/>
              <w:left w:w="105" w:type="dxa"/>
              <w:bottom w:w="95" w:type="dxa"/>
              <w:right w:w="105" w:type="dxa"/>
            </w:tcMar>
            <w:vAlign w:val="center"/>
          </w:tcPr>
          <w:p w14:paraId="674C0479" w14:textId="77777777" w:rsidR="005C3677" w:rsidRDefault="00000000">
            <w:r>
              <w:t>Graphic headline: Registration Is Open</w:t>
            </w:r>
          </w:p>
        </w:tc>
      </w:tr>
      <w:tr w:rsidR="005C3677" w14:paraId="733B9513" w14:textId="77777777">
        <w:trPr>
          <w:jc w:val="center"/>
        </w:trPr>
        <w:tc>
          <w:tcPr>
            <w:tcW w:w="2520" w:type="dxa"/>
            <w:tcMar>
              <w:top w:w="95" w:type="dxa"/>
              <w:left w:w="105" w:type="dxa"/>
              <w:bottom w:w="95" w:type="dxa"/>
              <w:right w:w="105" w:type="dxa"/>
            </w:tcMar>
            <w:vAlign w:val="center"/>
          </w:tcPr>
          <w:p w14:paraId="4992FA42" w14:textId="77777777" w:rsidR="005C3677" w:rsidRDefault="00000000">
            <w:r>
              <w:t>Wednesday, April 15</w:t>
            </w:r>
          </w:p>
        </w:tc>
        <w:tc>
          <w:tcPr>
            <w:tcW w:w="2520" w:type="dxa"/>
            <w:tcMar>
              <w:top w:w="95" w:type="dxa"/>
              <w:left w:w="105" w:type="dxa"/>
              <w:bottom w:w="95" w:type="dxa"/>
              <w:right w:w="105" w:type="dxa"/>
            </w:tcMar>
            <w:vAlign w:val="center"/>
          </w:tcPr>
          <w:p w14:paraId="269784E1" w14:textId="77777777" w:rsidR="005C3677" w:rsidRDefault="00000000">
            <w:pPr>
              <w:jc w:val="center"/>
            </w:pPr>
            <w:r>
              <w:t>Social Media</w:t>
            </w:r>
          </w:p>
        </w:tc>
        <w:tc>
          <w:tcPr>
            <w:tcW w:w="2520" w:type="dxa"/>
            <w:tcMar>
              <w:top w:w="95" w:type="dxa"/>
              <w:left w:w="105" w:type="dxa"/>
              <w:bottom w:w="95" w:type="dxa"/>
              <w:right w:w="105" w:type="dxa"/>
            </w:tcMar>
            <w:vAlign w:val="center"/>
          </w:tcPr>
          <w:p w14:paraId="1DD1697B" w14:textId="77777777" w:rsidR="005C3677" w:rsidRDefault="00000000">
            <w:r>
              <w:t>Instagram launch post</w:t>
            </w:r>
          </w:p>
        </w:tc>
        <w:tc>
          <w:tcPr>
            <w:tcW w:w="2520" w:type="dxa"/>
            <w:tcMar>
              <w:top w:w="95" w:type="dxa"/>
              <w:left w:w="105" w:type="dxa"/>
              <w:bottom w:w="95" w:type="dxa"/>
              <w:right w:w="105" w:type="dxa"/>
            </w:tcMar>
            <w:vAlign w:val="center"/>
          </w:tcPr>
          <w:p w14:paraId="05C860F0" w14:textId="77777777" w:rsidR="005C3677" w:rsidRDefault="00000000">
            <w:r>
              <w:t>Graphic headline: Come Home to Region 7</w:t>
            </w:r>
          </w:p>
        </w:tc>
      </w:tr>
      <w:tr w:rsidR="005C3677" w14:paraId="01AED097" w14:textId="77777777">
        <w:trPr>
          <w:jc w:val="center"/>
        </w:trPr>
        <w:tc>
          <w:tcPr>
            <w:tcW w:w="2520" w:type="dxa"/>
            <w:tcMar>
              <w:top w:w="95" w:type="dxa"/>
              <w:left w:w="105" w:type="dxa"/>
              <w:bottom w:w="95" w:type="dxa"/>
              <w:right w:w="105" w:type="dxa"/>
            </w:tcMar>
            <w:vAlign w:val="center"/>
          </w:tcPr>
          <w:p w14:paraId="4FD2FB74" w14:textId="77777777" w:rsidR="005C3677" w:rsidRDefault="00000000">
            <w:r>
              <w:t>Thursday, April 23</w:t>
            </w:r>
          </w:p>
        </w:tc>
        <w:tc>
          <w:tcPr>
            <w:tcW w:w="2520" w:type="dxa"/>
            <w:tcMar>
              <w:top w:w="95" w:type="dxa"/>
              <w:left w:w="105" w:type="dxa"/>
              <w:bottom w:w="95" w:type="dxa"/>
              <w:right w:w="105" w:type="dxa"/>
            </w:tcMar>
            <w:vAlign w:val="center"/>
          </w:tcPr>
          <w:p w14:paraId="6C056D3A" w14:textId="77777777" w:rsidR="005C3677" w:rsidRDefault="00000000">
            <w:pPr>
              <w:jc w:val="center"/>
            </w:pPr>
            <w:r>
              <w:t>Social Media</w:t>
            </w:r>
          </w:p>
        </w:tc>
        <w:tc>
          <w:tcPr>
            <w:tcW w:w="2520" w:type="dxa"/>
            <w:tcMar>
              <w:top w:w="95" w:type="dxa"/>
              <w:left w:w="105" w:type="dxa"/>
              <w:bottom w:w="95" w:type="dxa"/>
              <w:right w:w="105" w:type="dxa"/>
            </w:tcMar>
            <w:vAlign w:val="center"/>
          </w:tcPr>
          <w:p w14:paraId="273C2CFA" w14:textId="77777777" w:rsidR="005C3677" w:rsidRDefault="00000000">
            <w:r>
              <w:t>Early bird reminder</w:t>
            </w:r>
          </w:p>
        </w:tc>
        <w:tc>
          <w:tcPr>
            <w:tcW w:w="2520" w:type="dxa"/>
            <w:tcMar>
              <w:top w:w="95" w:type="dxa"/>
              <w:left w:w="105" w:type="dxa"/>
              <w:bottom w:w="95" w:type="dxa"/>
              <w:right w:w="105" w:type="dxa"/>
            </w:tcMar>
            <w:vAlign w:val="center"/>
          </w:tcPr>
          <w:p w14:paraId="4A9643AB" w14:textId="77777777" w:rsidR="005C3677" w:rsidRDefault="00000000">
            <w:r>
              <w:t>Graphic headline: Still Time to Register</w:t>
            </w:r>
          </w:p>
        </w:tc>
      </w:tr>
      <w:tr w:rsidR="005C3677" w14:paraId="1F4DBEA7" w14:textId="77777777">
        <w:trPr>
          <w:jc w:val="center"/>
        </w:trPr>
        <w:tc>
          <w:tcPr>
            <w:tcW w:w="2520" w:type="dxa"/>
            <w:tcMar>
              <w:top w:w="95" w:type="dxa"/>
              <w:left w:w="105" w:type="dxa"/>
              <w:bottom w:w="95" w:type="dxa"/>
              <w:right w:w="105" w:type="dxa"/>
            </w:tcMar>
            <w:vAlign w:val="center"/>
          </w:tcPr>
          <w:p w14:paraId="2A84DFB0" w14:textId="77777777" w:rsidR="005C3677" w:rsidRDefault="00000000">
            <w:r>
              <w:t>Tuesday, April 28</w:t>
            </w:r>
          </w:p>
        </w:tc>
        <w:tc>
          <w:tcPr>
            <w:tcW w:w="2520" w:type="dxa"/>
            <w:tcMar>
              <w:top w:w="95" w:type="dxa"/>
              <w:left w:w="105" w:type="dxa"/>
              <w:bottom w:w="95" w:type="dxa"/>
              <w:right w:w="105" w:type="dxa"/>
            </w:tcMar>
            <w:vAlign w:val="center"/>
          </w:tcPr>
          <w:p w14:paraId="46862A92" w14:textId="77777777" w:rsidR="005C3677" w:rsidRDefault="00000000">
            <w:pPr>
              <w:jc w:val="center"/>
            </w:pPr>
            <w:r>
              <w:t>Email</w:t>
            </w:r>
          </w:p>
        </w:tc>
        <w:tc>
          <w:tcPr>
            <w:tcW w:w="2520" w:type="dxa"/>
            <w:tcMar>
              <w:top w:w="95" w:type="dxa"/>
              <w:left w:w="105" w:type="dxa"/>
              <w:bottom w:w="95" w:type="dxa"/>
              <w:right w:w="105" w:type="dxa"/>
            </w:tcMar>
            <w:vAlign w:val="center"/>
          </w:tcPr>
          <w:p w14:paraId="241C0665" w14:textId="77777777" w:rsidR="005C3677" w:rsidRDefault="00000000">
            <w:r>
              <w:t>Registration reminder email</w:t>
            </w:r>
          </w:p>
        </w:tc>
        <w:tc>
          <w:tcPr>
            <w:tcW w:w="2520" w:type="dxa"/>
            <w:tcMar>
              <w:top w:w="95" w:type="dxa"/>
              <w:left w:w="105" w:type="dxa"/>
              <w:bottom w:w="95" w:type="dxa"/>
              <w:right w:w="105" w:type="dxa"/>
            </w:tcMar>
            <w:vAlign w:val="center"/>
          </w:tcPr>
          <w:p w14:paraId="622E24FC" w14:textId="77777777" w:rsidR="005C3677" w:rsidRDefault="00000000">
            <w:r>
              <w:t>Email banner: Have You Registered Yet?</w:t>
            </w:r>
          </w:p>
        </w:tc>
      </w:tr>
      <w:tr w:rsidR="005C3677" w14:paraId="298C2419" w14:textId="77777777">
        <w:trPr>
          <w:jc w:val="center"/>
        </w:trPr>
        <w:tc>
          <w:tcPr>
            <w:tcW w:w="2520" w:type="dxa"/>
            <w:tcMar>
              <w:top w:w="95" w:type="dxa"/>
              <w:left w:w="105" w:type="dxa"/>
              <w:bottom w:w="95" w:type="dxa"/>
              <w:right w:w="105" w:type="dxa"/>
            </w:tcMar>
            <w:vAlign w:val="center"/>
          </w:tcPr>
          <w:p w14:paraId="0497BDC0" w14:textId="77777777" w:rsidR="005C3677" w:rsidRDefault="00000000">
            <w:r>
              <w:t>Tuesday, May 5</w:t>
            </w:r>
          </w:p>
        </w:tc>
        <w:tc>
          <w:tcPr>
            <w:tcW w:w="2520" w:type="dxa"/>
            <w:tcMar>
              <w:top w:w="95" w:type="dxa"/>
              <w:left w:w="105" w:type="dxa"/>
              <w:bottom w:w="95" w:type="dxa"/>
              <w:right w:w="105" w:type="dxa"/>
            </w:tcMar>
            <w:vAlign w:val="center"/>
          </w:tcPr>
          <w:p w14:paraId="4C572140" w14:textId="77777777" w:rsidR="005C3677" w:rsidRDefault="00000000">
            <w:pPr>
              <w:jc w:val="center"/>
            </w:pPr>
            <w:r>
              <w:t>Social Media</w:t>
            </w:r>
          </w:p>
        </w:tc>
        <w:tc>
          <w:tcPr>
            <w:tcW w:w="2520" w:type="dxa"/>
            <w:tcMar>
              <w:top w:w="95" w:type="dxa"/>
              <w:left w:w="105" w:type="dxa"/>
              <w:bottom w:w="95" w:type="dxa"/>
              <w:right w:w="105" w:type="dxa"/>
            </w:tcMar>
            <w:vAlign w:val="center"/>
          </w:tcPr>
          <w:p w14:paraId="45A37E6C" w14:textId="77777777" w:rsidR="005C3677" w:rsidRDefault="00000000">
            <w:r>
              <w:t>Belonging post</w:t>
            </w:r>
          </w:p>
        </w:tc>
        <w:tc>
          <w:tcPr>
            <w:tcW w:w="2520" w:type="dxa"/>
            <w:tcMar>
              <w:top w:w="95" w:type="dxa"/>
              <w:left w:w="105" w:type="dxa"/>
              <w:bottom w:w="95" w:type="dxa"/>
              <w:right w:w="105" w:type="dxa"/>
            </w:tcMar>
            <w:vAlign w:val="center"/>
          </w:tcPr>
          <w:p w14:paraId="2C35DDD6" w14:textId="77777777" w:rsidR="005C3677" w:rsidRDefault="00000000">
            <w:r>
              <w:t>Graphic headline: What Does Welcome Home Mean to You?</w:t>
            </w:r>
          </w:p>
        </w:tc>
      </w:tr>
      <w:tr w:rsidR="005C3677" w14:paraId="275276B3" w14:textId="77777777">
        <w:trPr>
          <w:jc w:val="center"/>
        </w:trPr>
        <w:tc>
          <w:tcPr>
            <w:tcW w:w="2520" w:type="dxa"/>
            <w:tcMar>
              <w:top w:w="95" w:type="dxa"/>
              <w:left w:w="105" w:type="dxa"/>
              <w:bottom w:w="95" w:type="dxa"/>
              <w:right w:w="105" w:type="dxa"/>
            </w:tcMar>
            <w:vAlign w:val="center"/>
          </w:tcPr>
          <w:p w14:paraId="0051A642" w14:textId="77777777" w:rsidR="005C3677" w:rsidRDefault="00000000">
            <w:r>
              <w:t>Wednesday, May 13</w:t>
            </w:r>
          </w:p>
        </w:tc>
        <w:tc>
          <w:tcPr>
            <w:tcW w:w="2520" w:type="dxa"/>
            <w:tcMar>
              <w:top w:w="95" w:type="dxa"/>
              <w:left w:w="105" w:type="dxa"/>
              <w:bottom w:w="95" w:type="dxa"/>
              <w:right w:w="105" w:type="dxa"/>
            </w:tcMar>
            <w:vAlign w:val="center"/>
          </w:tcPr>
          <w:p w14:paraId="5763D6EA" w14:textId="77777777" w:rsidR="005C3677" w:rsidRDefault="00000000">
            <w:pPr>
              <w:jc w:val="center"/>
            </w:pPr>
            <w:r>
              <w:t>Social Media</w:t>
            </w:r>
          </w:p>
        </w:tc>
        <w:tc>
          <w:tcPr>
            <w:tcW w:w="2520" w:type="dxa"/>
            <w:tcMar>
              <w:top w:w="95" w:type="dxa"/>
              <w:left w:w="105" w:type="dxa"/>
              <w:bottom w:w="95" w:type="dxa"/>
              <w:right w:w="105" w:type="dxa"/>
            </w:tcMar>
            <w:vAlign w:val="center"/>
          </w:tcPr>
          <w:p w14:paraId="2C38BDE8" w14:textId="77777777" w:rsidR="005C3677" w:rsidRDefault="00000000">
            <w:r>
              <w:t>Theme refresh post</w:t>
            </w:r>
          </w:p>
        </w:tc>
        <w:tc>
          <w:tcPr>
            <w:tcW w:w="2520" w:type="dxa"/>
            <w:tcMar>
              <w:top w:w="95" w:type="dxa"/>
              <w:left w:w="105" w:type="dxa"/>
              <w:bottom w:w="95" w:type="dxa"/>
              <w:right w:w="105" w:type="dxa"/>
            </w:tcMar>
            <w:vAlign w:val="center"/>
          </w:tcPr>
          <w:p w14:paraId="17DA288D" w14:textId="77777777" w:rsidR="005C3677" w:rsidRDefault="00000000">
            <w:r>
              <w:t>Graphic headline: Not Just a Theme. A Feeling.</w:t>
            </w:r>
          </w:p>
        </w:tc>
      </w:tr>
      <w:tr w:rsidR="005C3677" w14:paraId="57F5EB41" w14:textId="77777777">
        <w:trPr>
          <w:jc w:val="center"/>
        </w:trPr>
        <w:tc>
          <w:tcPr>
            <w:tcW w:w="2520" w:type="dxa"/>
            <w:tcMar>
              <w:top w:w="95" w:type="dxa"/>
              <w:left w:w="105" w:type="dxa"/>
              <w:bottom w:w="95" w:type="dxa"/>
              <w:right w:w="105" w:type="dxa"/>
            </w:tcMar>
            <w:vAlign w:val="center"/>
          </w:tcPr>
          <w:p w14:paraId="21A083D3" w14:textId="77777777" w:rsidR="005C3677" w:rsidRDefault="00000000">
            <w:r>
              <w:t>Tuesday, May 19</w:t>
            </w:r>
          </w:p>
        </w:tc>
        <w:tc>
          <w:tcPr>
            <w:tcW w:w="2520" w:type="dxa"/>
            <w:tcMar>
              <w:top w:w="95" w:type="dxa"/>
              <w:left w:w="105" w:type="dxa"/>
              <w:bottom w:w="95" w:type="dxa"/>
              <w:right w:w="105" w:type="dxa"/>
            </w:tcMar>
            <w:vAlign w:val="center"/>
          </w:tcPr>
          <w:p w14:paraId="25EE047B" w14:textId="77777777" w:rsidR="005C3677" w:rsidRDefault="00000000">
            <w:pPr>
              <w:jc w:val="center"/>
            </w:pPr>
            <w:r>
              <w:t>Email</w:t>
            </w:r>
          </w:p>
        </w:tc>
        <w:tc>
          <w:tcPr>
            <w:tcW w:w="2520" w:type="dxa"/>
            <w:tcMar>
              <w:top w:w="95" w:type="dxa"/>
              <w:left w:w="105" w:type="dxa"/>
              <w:bottom w:w="95" w:type="dxa"/>
              <w:right w:w="105" w:type="dxa"/>
            </w:tcMar>
            <w:vAlign w:val="center"/>
          </w:tcPr>
          <w:p w14:paraId="372E9975" w14:textId="77777777" w:rsidR="005C3677" w:rsidRDefault="00000000">
            <w:r>
              <w:t>Convention taking shape email</w:t>
            </w:r>
          </w:p>
        </w:tc>
        <w:tc>
          <w:tcPr>
            <w:tcW w:w="2520" w:type="dxa"/>
            <w:tcMar>
              <w:top w:w="95" w:type="dxa"/>
              <w:left w:w="105" w:type="dxa"/>
              <w:bottom w:w="95" w:type="dxa"/>
              <w:right w:w="105" w:type="dxa"/>
            </w:tcMar>
            <w:vAlign w:val="center"/>
          </w:tcPr>
          <w:p w14:paraId="11C1EEE1" w14:textId="77777777" w:rsidR="005C3677" w:rsidRDefault="00000000">
            <w:r>
              <w:t>Email banner: A Meaningful Weekend Is Taking Shape</w:t>
            </w:r>
          </w:p>
        </w:tc>
      </w:tr>
      <w:tr w:rsidR="005C3677" w14:paraId="4D4ADE63" w14:textId="77777777">
        <w:trPr>
          <w:jc w:val="center"/>
        </w:trPr>
        <w:tc>
          <w:tcPr>
            <w:tcW w:w="2520" w:type="dxa"/>
            <w:tcMar>
              <w:top w:w="95" w:type="dxa"/>
              <w:left w:w="105" w:type="dxa"/>
              <w:bottom w:w="95" w:type="dxa"/>
              <w:right w:w="105" w:type="dxa"/>
            </w:tcMar>
            <w:vAlign w:val="center"/>
          </w:tcPr>
          <w:p w14:paraId="104EFB53" w14:textId="77777777" w:rsidR="005C3677" w:rsidRDefault="00000000">
            <w:r>
              <w:t>Sunday, May 24</w:t>
            </w:r>
          </w:p>
        </w:tc>
        <w:tc>
          <w:tcPr>
            <w:tcW w:w="2520" w:type="dxa"/>
            <w:tcMar>
              <w:top w:w="95" w:type="dxa"/>
              <w:left w:w="105" w:type="dxa"/>
              <w:bottom w:w="95" w:type="dxa"/>
              <w:right w:w="105" w:type="dxa"/>
            </w:tcMar>
            <w:vAlign w:val="center"/>
          </w:tcPr>
          <w:p w14:paraId="410C6968" w14:textId="77777777" w:rsidR="005C3677" w:rsidRDefault="00000000">
            <w:pPr>
              <w:jc w:val="center"/>
            </w:pPr>
            <w:r>
              <w:t>Social Media</w:t>
            </w:r>
          </w:p>
        </w:tc>
        <w:tc>
          <w:tcPr>
            <w:tcW w:w="2520" w:type="dxa"/>
            <w:tcMar>
              <w:top w:w="95" w:type="dxa"/>
              <w:left w:w="105" w:type="dxa"/>
              <w:bottom w:w="95" w:type="dxa"/>
              <w:right w:w="105" w:type="dxa"/>
            </w:tcMar>
            <w:vAlign w:val="center"/>
          </w:tcPr>
          <w:p w14:paraId="143494D9" w14:textId="77777777" w:rsidR="005C3677" w:rsidRDefault="00000000">
            <w:r>
              <w:t>Why attend post</w:t>
            </w:r>
          </w:p>
        </w:tc>
        <w:tc>
          <w:tcPr>
            <w:tcW w:w="2520" w:type="dxa"/>
            <w:tcMar>
              <w:top w:w="95" w:type="dxa"/>
              <w:left w:w="105" w:type="dxa"/>
              <w:bottom w:w="95" w:type="dxa"/>
              <w:right w:w="105" w:type="dxa"/>
            </w:tcMar>
            <w:vAlign w:val="center"/>
          </w:tcPr>
          <w:p w14:paraId="403F090C" w14:textId="77777777" w:rsidR="005C3677" w:rsidRDefault="00000000">
            <w:r>
              <w:t>Graphic headline: This Is More Than a Convention</w:t>
            </w:r>
          </w:p>
        </w:tc>
      </w:tr>
      <w:tr w:rsidR="005C3677" w14:paraId="63CC7637" w14:textId="77777777">
        <w:trPr>
          <w:jc w:val="center"/>
        </w:trPr>
        <w:tc>
          <w:tcPr>
            <w:tcW w:w="2520" w:type="dxa"/>
            <w:tcMar>
              <w:top w:w="95" w:type="dxa"/>
              <w:left w:w="105" w:type="dxa"/>
              <w:bottom w:w="95" w:type="dxa"/>
              <w:right w:w="105" w:type="dxa"/>
            </w:tcMar>
            <w:vAlign w:val="center"/>
          </w:tcPr>
          <w:p w14:paraId="4C424B50" w14:textId="77777777" w:rsidR="005C3677" w:rsidRDefault="00000000">
            <w:r>
              <w:t>Tuesday, June 9</w:t>
            </w:r>
          </w:p>
        </w:tc>
        <w:tc>
          <w:tcPr>
            <w:tcW w:w="2520" w:type="dxa"/>
            <w:tcMar>
              <w:top w:w="95" w:type="dxa"/>
              <w:left w:w="105" w:type="dxa"/>
              <w:bottom w:w="95" w:type="dxa"/>
              <w:right w:w="105" w:type="dxa"/>
            </w:tcMar>
            <w:vAlign w:val="center"/>
          </w:tcPr>
          <w:p w14:paraId="2650239E" w14:textId="77777777" w:rsidR="005C3677" w:rsidRDefault="00000000">
            <w:pPr>
              <w:jc w:val="center"/>
            </w:pPr>
            <w:r>
              <w:t>Social Media</w:t>
            </w:r>
          </w:p>
        </w:tc>
        <w:tc>
          <w:tcPr>
            <w:tcW w:w="2520" w:type="dxa"/>
            <w:tcMar>
              <w:top w:w="95" w:type="dxa"/>
              <w:left w:w="105" w:type="dxa"/>
              <w:bottom w:w="95" w:type="dxa"/>
              <w:right w:w="105" w:type="dxa"/>
            </w:tcMar>
            <w:vAlign w:val="center"/>
          </w:tcPr>
          <w:p w14:paraId="6B7318EC" w14:textId="77777777" w:rsidR="005C3677" w:rsidRDefault="00000000">
            <w:r>
              <w:t>Registration reminder</w:t>
            </w:r>
          </w:p>
        </w:tc>
        <w:tc>
          <w:tcPr>
            <w:tcW w:w="2520" w:type="dxa"/>
            <w:tcMar>
              <w:top w:w="95" w:type="dxa"/>
              <w:left w:w="105" w:type="dxa"/>
              <w:bottom w:w="95" w:type="dxa"/>
              <w:right w:w="105" w:type="dxa"/>
            </w:tcMar>
            <w:vAlign w:val="center"/>
          </w:tcPr>
          <w:p w14:paraId="398FFC3D" w14:textId="77777777" w:rsidR="005C3677" w:rsidRDefault="00000000">
            <w:r>
              <w:t>Graphic headline: Your Invitation Is Here</w:t>
            </w:r>
          </w:p>
        </w:tc>
      </w:tr>
      <w:tr w:rsidR="005C3677" w14:paraId="199AB7C8" w14:textId="77777777">
        <w:trPr>
          <w:jc w:val="center"/>
        </w:trPr>
        <w:tc>
          <w:tcPr>
            <w:tcW w:w="2520" w:type="dxa"/>
            <w:tcMar>
              <w:top w:w="95" w:type="dxa"/>
              <w:left w:w="105" w:type="dxa"/>
              <w:bottom w:w="95" w:type="dxa"/>
              <w:right w:w="105" w:type="dxa"/>
            </w:tcMar>
            <w:vAlign w:val="center"/>
          </w:tcPr>
          <w:p w14:paraId="35E015D1" w14:textId="77777777" w:rsidR="005C3677" w:rsidRDefault="00000000">
            <w:r>
              <w:t>Wednesday, June 17</w:t>
            </w:r>
          </w:p>
        </w:tc>
        <w:tc>
          <w:tcPr>
            <w:tcW w:w="2520" w:type="dxa"/>
            <w:tcMar>
              <w:top w:w="95" w:type="dxa"/>
              <w:left w:w="105" w:type="dxa"/>
              <w:bottom w:w="95" w:type="dxa"/>
              <w:right w:w="105" w:type="dxa"/>
            </w:tcMar>
            <w:vAlign w:val="center"/>
          </w:tcPr>
          <w:p w14:paraId="70B1B3BC" w14:textId="77777777" w:rsidR="005C3677" w:rsidRDefault="00000000">
            <w:pPr>
              <w:jc w:val="center"/>
            </w:pPr>
            <w:r>
              <w:t>Social Media</w:t>
            </w:r>
          </w:p>
        </w:tc>
        <w:tc>
          <w:tcPr>
            <w:tcW w:w="2520" w:type="dxa"/>
            <w:tcMar>
              <w:top w:w="95" w:type="dxa"/>
              <w:left w:w="105" w:type="dxa"/>
              <w:bottom w:w="95" w:type="dxa"/>
              <w:right w:w="105" w:type="dxa"/>
            </w:tcMar>
            <w:vAlign w:val="center"/>
          </w:tcPr>
          <w:p w14:paraId="6C493811" w14:textId="77777777" w:rsidR="005C3677" w:rsidRDefault="00000000">
            <w:r>
              <w:t>Why attend carousel</w:t>
            </w:r>
          </w:p>
        </w:tc>
        <w:tc>
          <w:tcPr>
            <w:tcW w:w="2520" w:type="dxa"/>
            <w:tcMar>
              <w:top w:w="95" w:type="dxa"/>
              <w:left w:w="105" w:type="dxa"/>
              <w:bottom w:w="95" w:type="dxa"/>
              <w:right w:w="105" w:type="dxa"/>
            </w:tcMar>
            <w:vAlign w:val="center"/>
          </w:tcPr>
          <w:p w14:paraId="4FF8DF48" w14:textId="77777777" w:rsidR="005C3677" w:rsidRDefault="00000000">
            <w:r>
              <w:t>Graphic headline: Five Reasons to Come Home</w:t>
            </w:r>
          </w:p>
        </w:tc>
      </w:tr>
      <w:tr w:rsidR="005C3677" w14:paraId="3DF85E1F" w14:textId="77777777">
        <w:trPr>
          <w:jc w:val="center"/>
        </w:trPr>
        <w:tc>
          <w:tcPr>
            <w:tcW w:w="2520" w:type="dxa"/>
            <w:tcMar>
              <w:top w:w="95" w:type="dxa"/>
              <w:left w:w="105" w:type="dxa"/>
              <w:bottom w:w="95" w:type="dxa"/>
              <w:right w:w="105" w:type="dxa"/>
            </w:tcMar>
            <w:vAlign w:val="center"/>
          </w:tcPr>
          <w:p w14:paraId="5F893957" w14:textId="77777777" w:rsidR="005C3677" w:rsidRDefault="00000000">
            <w:r>
              <w:t>Thursday, June 18</w:t>
            </w:r>
          </w:p>
        </w:tc>
        <w:tc>
          <w:tcPr>
            <w:tcW w:w="2520" w:type="dxa"/>
            <w:tcMar>
              <w:top w:w="95" w:type="dxa"/>
              <w:left w:w="105" w:type="dxa"/>
              <w:bottom w:w="95" w:type="dxa"/>
              <w:right w:w="105" w:type="dxa"/>
            </w:tcMar>
            <w:vAlign w:val="center"/>
          </w:tcPr>
          <w:p w14:paraId="2E699599" w14:textId="77777777" w:rsidR="005C3677" w:rsidRDefault="00000000">
            <w:pPr>
              <w:jc w:val="center"/>
            </w:pPr>
            <w:r>
              <w:t>Email</w:t>
            </w:r>
          </w:p>
        </w:tc>
        <w:tc>
          <w:tcPr>
            <w:tcW w:w="2520" w:type="dxa"/>
            <w:tcMar>
              <w:top w:w="95" w:type="dxa"/>
              <w:left w:w="105" w:type="dxa"/>
              <w:bottom w:w="95" w:type="dxa"/>
              <w:right w:w="105" w:type="dxa"/>
            </w:tcMar>
            <w:vAlign w:val="center"/>
          </w:tcPr>
          <w:p w14:paraId="239CE401" w14:textId="77777777" w:rsidR="005C3677" w:rsidRDefault="00000000">
            <w:r>
              <w:t>Momentum email</w:t>
            </w:r>
          </w:p>
        </w:tc>
        <w:tc>
          <w:tcPr>
            <w:tcW w:w="2520" w:type="dxa"/>
            <w:tcMar>
              <w:top w:w="95" w:type="dxa"/>
              <w:left w:w="105" w:type="dxa"/>
              <w:bottom w:w="95" w:type="dxa"/>
              <w:right w:w="105" w:type="dxa"/>
            </w:tcMar>
            <w:vAlign w:val="center"/>
          </w:tcPr>
          <w:p w14:paraId="54E3B089" w14:textId="77777777" w:rsidR="005C3677" w:rsidRDefault="00000000">
            <w:r>
              <w:t xml:space="preserve">Email banner: Early Bird Is Open and Excitement Is </w:t>
            </w:r>
            <w:r>
              <w:lastRenderedPageBreak/>
              <w:t>Building</w:t>
            </w:r>
          </w:p>
        </w:tc>
      </w:tr>
      <w:tr w:rsidR="005C3677" w14:paraId="66EBB7CD" w14:textId="77777777">
        <w:trPr>
          <w:jc w:val="center"/>
        </w:trPr>
        <w:tc>
          <w:tcPr>
            <w:tcW w:w="2520" w:type="dxa"/>
            <w:tcMar>
              <w:top w:w="95" w:type="dxa"/>
              <w:left w:w="105" w:type="dxa"/>
              <w:bottom w:w="95" w:type="dxa"/>
              <w:right w:w="105" w:type="dxa"/>
            </w:tcMar>
            <w:vAlign w:val="center"/>
          </w:tcPr>
          <w:p w14:paraId="7C3FA9BE" w14:textId="77777777" w:rsidR="005C3677" w:rsidRDefault="00000000">
            <w:r>
              <w:lastRenderedPageBreak/>
              <w:t>Sunday, June 28</w:t>
            </w:r>
          </w:p>
        </w:tc>
        <w:tc>
          <w:tcPr>
            <w:tcW w:w="2520" w:type="dxa"/>
            <w:tcMar>
              <w:top w:w="95" w:type="dxa"/>
              <w:left w:w="105" w:type="dxa"/>
              <w:bottom w:w="95" w:type="dxa"/>
              <w:right w:w="105" w:type="dxa"/>
            </w:tcMar>
            <w:vAlign w:val="center"/>
          </w:tcPr>
          <w:p w14:paraId="315FE01A" w14:textId="77777777" w:rsidR="005C3677" w:rsidRDefault="00000000">
            <w:pPr>
              <w:jc w:val="center"/>
            </w:pPr>
            <w:r>
              <w:t>Social Media</w:t>
            </w:r>
          </w:p>
        </w:tc>
        <w:tc>
          <w:tcPr>
            <w:tcW w:w="2520" w:type="dxa"/>
            <w:tcMar>
              <w:top w:w="95" w:type="dxa"/>
              <w:left w:w="105" w:type="dxa"/>
              <w:bottom w:w="95" w:type="dxa"/>
              <w:right w:w="105" w:type="dxa"/>
            </w:tcMar>
            <w:vAlign w:val="center"/>
          </w:tcPr>
          <w:p w14:paraId="46250582" w14:textId="77777777" w:rsidR="005C3677" w:rsidRDefault="00000000">
            <w:r>
              <w:t>First timer post</w:t>
            </w:r>
          </w:p>
        </w:tc>
        <w:tc>
          <w:tcPr>
            <w:tcW w:w="2520" w:type="dxa"/>
            <w:tcMar>
              <w:top w:w="95" w:type="dxa"/>
              <w:left w:w="105" w:type="dxa"/>
              <w:bottom w:w="95" w:type="dxa"/>
              <w:right w:w="105" w:type="dxa"/>
            </w:tcMar>
            <w:vAlign w:val="center"/>
          </w:tcPr>
          <w:p w14:paraId="155131AF" w14:textId="77777777" w:rsidR="005C3677" w:rsidRDefault="00000000">
            <w:r>
              <w:t>Graphic headline: First Convention? We Got You.</w:t>
            </w:r>
          </w:p>
        </w:tc>
      </w:tr>
      <w:tr w:rsidR="005C3677" w14:paraId="765951BC" w14:textId="77777777">
        <w:trPr>
          <w:jc w:val="center"/>
        </w:trPr>
        <w:tc>
          <w:tcPr>
            <w:tcW w:w="2520" w:type="dxa"/>
            <w:tcMar>
              <w:top w:w="95" w:type="dxa"/>
              <w:left w:w="105" w:type="dxa"/>
              <w:bottom w:w="95" w:type="dxa"/>
              <w:right w:w="105" w:type="dxa"/>
            </w:tcMar>
            <w:vAlign w:val="center"/>
          </w:tcPr>
          <w:p w14:paraId="7BF71A45" w14:textId="77777777" w:rsidR="005C3677" w:rsidRDefault="00000000">
            <w:r>
              <w:t>Tuesday, July 7</w:t>
            </w:r>
          </w:p>
        </w:tc>
        <w:tc>
          <w:tcPr>
            <w:tcW w:w="2520" w:type="dxa"/>
            <w:tcMar>
              <w:top w:w="95" w:type="dxa"/>
              <w:left w:w="105" w:type="dxa"/>
              <w:bottom w:w="95" w:type="dxa"/>
              <w:right w:w="105" w:type="dxa"/>
            </w:tcMar>
            <w:vAlign w:val="center"/>
          </w:tcPr>
          <w:p w14:paraId="51B7D15C" w14:textId="77777777" w:rsidR="005C3677" w:rsidRDefault="00000000">
            <w:pPr>
              <w:jc w:val="center"/>
            </w:pPr>
            <w:r>
              <w:t>Email</w:t>
            </w:r>
          </w:p>
        </w:tc>
        <w:tc>
          <w:tcPr>
            <w:tcW w:w="2520" w:type="dxa"/>
            <w:tcMar>
              <w:top w:w="95" w:type="dxa"/>
              <w:left w:w="105" w:type="dxa"/>
              <w:bottom w:w="95" w:type="dxa"/>
              <w:right w:w="105" w:type="dxa"/>
            </w:tcMar>
            <w:vAlign w:val="center"/>
          </w:tcPr>
          <w:p w14:paraId="13E79FD9" w14:textId="77777777" w:rsidR="005C3677" w:rsidRDefault="00000000">
            <w:r>
              <w:t>Summer invitation</w:t>
            </w:r>
          </w:p>
        </w:tc>
        <w:tc>
          <w:tcPr>
            <w:tcW w:w="2520" w:type="dxa"/>
            <w:tcMar>
              <w:top w:w="95" w:type="dxa"/>
              <w:left w:w="105" w:type="dxa"/>
              <w:bottom w:w="95" w:type="dxa"/>
              <w:right w:w="105" w:type="dxa"/>
            </w:tcMar>
            <w:vAlign w:val="center"/>
          </w:tcPr>
          <w:p w14:paraId="37EC111D" w14:textId="77777777" w:rsidR="005C3677" w:rsidRDefault="00000000">
            <w:r>
              <w:t>Email banner: Your Summer Invitation Is Here</w:t>
            </w:r>
          </w:p>
        </w:tc>
      </w:tr>
      <w:tr w:rsidR="005C3677" w14:paraId="4AB02FE8" w14:textId="77777777">
        <w:trPr>
          <w:jc w:val="center"/>
        </w:trPr>
        <w:tc>
          <w:tcPr>
            <w:tcW w:w="2520" w:type="dxa"/>
            <w:tcMar>
              <w:top w:w="95" w:type="dxa"/>
              <w:left w:w="105" w:type="dxa"/>
              <w:bottom w:w="95" w:type="dxa"/>
              <w:right w:w="105" w:type="dxa"/>
            </w:tcMar>
            <w:vAlign w:val="center"/>
          </w:tcPr>
          <w:p w14:paraId="5BA18F15" w14:textId="77777777" w:rsidR="005C3677" w:rsidRDefault="00000000">
            <w:r>
              <w:t>Wednesday, July 8</w:t>
            </w:r>
          </w:p>
        </w:tc>
        <w:tc>
          <w:tcPr>
            <w:tcW w:w="2520" w:type="dxa"/>
            <w:tcMar>
              <w:top w:w="95" w:type="dxa"/>
              <w:left w:w="105" w:type="dxa"/>
              <w:bottom w:w="95" w:type="dxa"/>
              <w:right w:w="105" w:type="dxa"/>
            </w:tcMar>
            <w:vAlign w:val="center"/>
          </w:tcPr>
          <w:p w14:paraId="5FFB0726" w14:textId="77777777" w:rsidR="005C3677" w:rsidRDefault="00000000">
            <w:pPr>
              <w:jc w:val="center"/>
            </w:pPr>
            <w:r>
              <w:t>Social Media</w:t>
            </w:r>
          </w:p>
        </w:tc>
        <w:tc>
          <w:tcPr>
            <w:tcW w:w="2520" w:type="dxa"/>
            <w:tcMar>
              <w:top w:w="95" w:type="dxa"/>
              <w:left w:w="105" w:type="dxa"/>
              <w:bottom w:w="95" w:type="dxa"/>
              <w:right w:w="105" w:type="dxa"/>
            </w:tcMar>
            <w:vAlign w:val="center"/>
          </w:tcPr>
          <w:p w14:paraId="3C4E1392" w14:textId="77777777" w:rsidR="005C3677" w:rsidRDefault="00000000">
            <w:r>
              <w:t>Inspirational theme post</w:t>
            </w:r>
          </w:p>
        </w:tc>
        <w:tc>
          <w:tcPr>
            <w:tcW w:w="2520" w:type="dxa"/>
            <w:tcMar>
              <w:top w:w="95" w:type="dxa"/>
              <w:left w:w="105" w:type="dxa"/>
              <w:bottom w:w="95" w:type="dxa"/>
              <w:right w:w="105" w:type="dxa"/>
            </w:tcMar>
            <w:vAlign w:val="center"/>
          </w:tcPr>
          <w:p w14:paraId="1A51AEEB" w14:textId="77777777" w:rsidR="005C3677" w:rsidRDefault="00000000">
            <w:r>
              <w:t>Graphic headline: Welcome Begins Before the Weekend</w:t>
            </w:r>
          </w:p>
        </w:tc>
      </w:tr>
      <w:tr w:rsidR="005C3677" w14:paraId="1F524219" w14:textId="77777777">
        <w:trPr>
          <w:jc w:val="center"/>
        </w:trPr>
        <w:tc>
          <w:tcPr>
            <w:tcW w:w="2520" w:type="dxa"/>
            <w:tcMar>
              <w:top w:w="95" w:type="dxa"/>
              <w:left w:w="105" w:type="dxa"/>
              <w:bottom w:w="95" w:type="dxa"/>
              <w:right w:w="105" w:type="dxa"/>
            </w:tcMar>
            <w:vAlign w:val="center"/>
          </w:tcPr>
          <w:p w14:paraId="642ABC82" w14:textId="77777777" w:rsidR="005C3677" w:rsidRDefault="00000000">
            <w:r>
              <w:t>Thursday, July 16</w:t>
            </w:r>
          </w:p>
        </w:tc>
        <w:tc>
          <w:tcPr>
            <w:tcW w:w="2520" w:type="dxa"/>
            <w:tcMar>
              <w:top w:w="95" w:type="dxa"/>
              <w:left w:w="105" w:type="dxa"/>
              <w:bottom w:w="95" w:type="dxa"/>
              <w:right w:w="105" w:type="dxa"/>
            </w:tcMar>
            <w:vAlign w:val="center"/>
          </w:tcPr>
          <w:p w14:paraId="568EB046" w14:textId="77777777" w:rsidR="005C3677" w:rsidRDefault="00000000">
            <w:pPr>
              <w:jc w:val="center"/>
            </w:pPr>
            <w:r>
              <w:t>Social Media</w:t>
            </w:r>
          </w:p>
        </w:tc>
        <w:tc>
          <w:tcPr>
            <w:tcW w:w="2520" w:type="dxa"/>
            <w:tcMar>
              <w:top w:w="95" w:type="dxa"/>
              <w:left w:w="105" w:type="dxa"/>
              <w:bottom w:w="95" w:type="dxa"/>
              <w:right w:w="105" w:type="dxa"/>
            </w:tcMar>
            <w:vAlign w:val="center"/>
          </w:tcPr>
          <w:p w14:paraId="3B0D6098" w14:textId="77777777" w:rsidR="005C3677" w:rsidRDefault="00000000">
            <w:r>
              <w:t>Volunteer teaser</w:t>
            </w:r>
          </w:p>
        </w:tc>
        <w:tc>
          <w:tcPr>
            <w:tcW w:w="2520" w:type="dxa"/>
            <w:tcMar>
              <w:top w:w="95" w:type="dxa"/>
              <w:left w:w="105" w:type="dxa"/>
              <w:bottom w:w="95" w:type="dxa"/>
              <w:right w:w="105" w:type="dxa"/>
            </w:tcMar>
            <w:vAlign w:val="center"/>
          </w:tcPr>
          <w:p w14:paraId="0B3F8808" w14:textId="77777777" w:rsidR="005C3677" w:rsidRDefault="00000000">
            <w:r>
              <w:t>Graphic headline: Help Create the Welcome</w:t>
            </w:r>
          </w:p>
        </w:tc>
      </w:tr>
      <w:tr w:rsidR="005C3677" w14:paraId="1537A114" w14:textId="77777777">
        <w:trPr>
          <w:jc w:val="center"/>
        </w:trPr>
        <w:tc>
          <w:tcPr>
            <w:tcW w:w="2520" w:type="dxa"/>
            <w:tcMar>
              <w:top w:w="95" w:type="dxa"/>
              <w:left w:w="105" w:type="dxa"/>
              <w:bottom w:w="95" w:type="dxa"/>
              <w:right w:w="105" w:type="dxa"/>
            </w:tcMar>
            <w:vAlign w:val="center"/>
          </w:tcPr>
          <w:p w14:paraId="31BE6C7C" w14:textId="77777777" w:rsidR="005C3677" w:rsidRDefault="00000000">
            <w:r>
              <w:t>Sunday, July 19</w:t>
            </w:r>
          </w:p>
        </w:tc>
        <w:tc>
          <w:tcPr>
            <w:tcW w:w="2520" w:type="dxa"/>
            <w:tcMar>
              <w:top w:w="95" w:type="dxa"/>
              <w:left w:w="105" w:type="dxa"/>
              <w:bottom w:w="95" w:type="dxa"/>
              <w:right w:w="105" w:type="dxa"/>
            </w:tcMar>
            <w:vAlign w:val="center"/>
          </w:tcPr>
          <w:p w14:paraId="71549BBF" w14:textId="77777777" w:rsidR="005C3677" w:rsidRDefault="00000000">
            <w:pPr>
              <w:jc w:val="center"/>
            </w:pPr>
            <w:r>
              <w:t>Social Media</w:t>
            </w:r>
          </w:p>
        </w:tc>
        <w:tc>
          <w:tcPr>
            <w:tcW w:w="2520" w:type="dxa"/>
            <w:tcMar>
              <w:top w:w="95" w:type="dxa"/>
              <w:left w:w="105" w:type="dxa"/>
              <w:bottom w:w="95" w:type="dxa"/>
              <w:right w:w="105" w:type="dxa"/>
            </w:tcMar>
            <w:vAlign w:val="center"/>
          </w:tcPr>
          <w:p w14:paraId="55E7F242" w14:textId="77777777" w:rsidR="005C3677" w:rsidRDefault="00000000">
            <w:r>
              <w:t>Behind the scenes update</w:t>
            </w:r>
          </w:p>
        </w:tc>
        <w:tc>
          <w:tcPr>
            <w:tcW w:w="2520" w:type="dxa"/>
            <w:tcMar>
              <w:top w:w="95" w:type="dxa"/>
              <w:left w:w="105" w:type="dxa"/>
              <w:bottom w:w="95" w:type="dxa"/>
              <w:right w:w="105" w:type="dxa"/>
            </w:tcMar>
            <w:vAlign w:val="center"/>
          </w:tcPr>
          <w:p w14:paraId="3E45C231" w14:textId="77777777" w:rsidR="005C3677" w:rsidRDefault="00000000">
            <w:r>
              <w:t>Graphic headline: Behind the Scenes</w:t>
            </w:r>
          </w:p>
        </w:tc>
      </w:tr>
      <w:tr w:rsidR="005C3677" w14:paraId="51177206" w14:textId="77777777">
        <w:trPr>
          <w:jc w:val="center"/>
        </w:trPr>
        <w:tc>
          <w:tcPr>
            <w:tcW w:w="2520" w:type="dxa"/>
            <w:tcMar>
              <w:top w:w="95" w:type="dxa"/>
              <w:left w:w="105" w:type="dxa"/>
              <w:bottom w:w="95" w:type="dxa"/>
              <w:right w:w="105" w:type="dxa"/>
            </w:tcMar>
            <w:vAlign w:val="center"/>
          </w:tcPr>
          <w:p w14:paraId="122B367D" w14:textId="77777777" w:rsidR="005C3677" w:rsidRDefault="00000000">
            <w:r>
              <w:t>Tuesday, July 28</w:t>
            </w:r>
          </w:p>
        </w:tc>
        <w:tc>
          <w:tcPr>
            <w:tcW w:w="2520" w:type="dxa"/>
            <w:tcMar>
              <w:top w:w="95" w:type="dxa"/>
              <w:left w:w="105" w:type="dxa"/>
              <w:bottom w:w="95" w:type="dxa"/>
              <w:right w:w="105" w:type="dxa"/>
            </w:tcMar>
            <w:vAlign w:val="center"/>
          </w:tcPr>
          <w:p w14:paraId="1ED6120F" w14:textId="77777777" w:rsidR="005C3677" w:rsidRDefault="00000000">
            <w:pPr>
              <w:jc w:val="center"/>
            </w:pPr>
            <w:r>
              <w:t>Social Media</w:t>
            </w:r>
          </w:p>
        </w:tc>
        <w:tc>
          <w:tcPr>
            <w:tcW w:w="2520" w:type="dxa"/>
            <w:tcMar>
              <w:top w:w="95" w:type="dxa"/>
              <w:left w:w="105" w:type="dxa"/>
              <w:bottom w:w="95" w:type="dxa"/>
              <w:right w:w="105" w:type="dxa"/>
            </w:tcMar>
            <w:vAlign w:val="center"/>
          </w:tcPr>
          <w:p w14:paraId="157F8937" w14:textId="77777777" w:rsidR="005C3677" w:rsidRDefault="00000000">
            <w:r>
              <w:t>Registration reminder</w:t>
            </w:r>
          </w:p>
        </w:tc>
        <w:tc>
          <w:tcPr>
            <w:tcW w:w="2520" w:type="dxa"/>
            <w:tcMar>
              <w:top w:w="95" w:type="dxa"/>
              <w:left w:w="105" w:type="dxa"/>
              <w:bottom w:w="95" w:type="dxa"/>
              <w:right w:w="105" w:type="dxa"/>
            </w:tcMar>
            <w:vAlign w:val="center"/>
          </w:tcPr>
          <w:p w14:paraId="58BFCC8F" w14:textId="77777777" w:rsidR="005C3677" w:rsidRDefault="00000000">
            <w:r>
              <w:t>Graphic headline: We Are Saving You a Place</w:t>
            </w:r>
          </w:p>
        </w:tc>
      </w:tr>
      <w:tr w:rsidR="005C3677" w14:paraId="767D573C" w14:textId="77777777">
        <w:trPr>
          <w:jc w:val="center"/>
        </w:trPr>
        <w:tc>
          <w:tcPr>
            <w:tcW w:w="2520" w:type="dxa"/>
            <w:tcMar>
              <w:top w:w="95" w:type="dxa"/>
              <w:left w:w="105" w:type="dxa"/>
              <w:bottom w:w="95" w:type="dxa"/>
              <w:right w:w="105" w:type="dxa"/>
            </w:tcMar>
            <w:vAlign w:val="center"/>
          </w:tcPr>
          <w:p w14:paraId="0B7E357C" w14:textId="77777777" w:rsidR="005C3677" w:rsidRDefault="00000000">
            <w:r>
              <w:t>Tuesday, August 11</w:t>
            </w:r>
          </w:p>
        </w:tc>
        <w:tc>
          <w:tcPr>
            <w:tcW w:w="2520" w:type="dxa"/>
            <w:tcMar>
              <w:top w:w="95" w:type="dxa"/>
              <w:left w:w="105" w:type="dxa"/>
              <w:bottom w:w="95" w:type="dxa"/>
              <w:right w:w="105" w:type="dxa"/>
            </w:tcMar>
            <w:vAlign w:val="center"/>
          </w:tcPr>
          <w:p w14:paraId="03D69FB5" w14:textId="77777777" w:rsidR="005C3677" w:rsidRDefault="00000000">
            <w:pPr>
              <w:jc w:val="center"/>
            </w:pPr>
            <w:r>
              <w:t>Email</w:t>
            </w:r>
          </w:p>
        </w:tc>
        <w:tc>
          <w:tcPr>
            <w:tcW w:w="2520" w:type="dxa"/>
            <w:tcMar>
              <w:top w:w="95" w:type="dxa"/>
              <w:left w:w="105" w:type="dxa"/>
              <w:bottom w:w="95" w:type="dxa"/>
              <w:right w:w="105" w:type="dxa"/>
            </w:tcMar>
            <w:vAlign w:val="center"/>
          </w:tcPr>
          <w:p w14:paraId="5BB98512" w14:textId="77777777" w:rsidR="005C3677" w:rsidRDefault="00000000">
            <w:r>
              <w:t>Sneak peek email</w:t>
            </w:r>
          </w:p>
        </w:tc>
        <w:tc>
          <w:tcPr>
            <w:tcW w:w="2520" w:type="dxa"/>
            <w:tcMar>
              <w:top w:w="95" w:type="dxa"/>
              <w:left w:w="105" w:type="dxa"/>
              <w:bottom w:w="95" w:type="dxa"/>
              <w:right w:w="105" w:type="dxa"/>
            </w:tcMar>
            <w:vAlign w:val="center"/>
          </w:tcPr>
          <w:p w14:paraId="7732E4B8" w14:textId="77777777" w:rsidR="005C3677" w:rsidRDefault="00000000">
            <w:r>
              <w:t>Email banner: Sneak Peek</w:t>
            </w:r>
          </w:p>
        </w:tc>
      </w:tr>
      <w:tr w:rsidR="005C3677" w14:paraId="144C5610" w14:textId="77777777">
        <w:trPr>
          <w:jc w:val="center"/>
        </w:trPr>
        <w:tc>
          <w:tcPr>
            <w:tcW w:w="2520" w:type="dxa"/>
            <w:tcMar>
              <w:top w:w="95" w:type="dxa"/>
              <w:left w:w="105" w:type="dxa"/>
              <w:bottom w:w="95" w:type="dxa"/>
              <w:right w:w="105" w:type="dxa"/>
            </w:tcMar>
            <w:vAlign w:val="center"/>
          </w:tcPr>
          <w:p w14:paraId="41888452" w14:textId="77777777" w:rsidR="005C3677" w:rsidRDefault="00000000">
            <w:r>
              <w:t>Tuesday, August 11</w:t>
            </w:r>
          </w:p>
        </w:tc>
        <w:tc>
          <w:tcPr>
            <w:tcW w:w="2520" w:type="dxa"/>
            <w:tcMar>
              <w:top w:w="95" w:type="dxa"/>
              <w:left w:w="105" w:type="dxa"/>
              <w:bottom w:w="95" w:type="dxa"/>
              <w:right w:w="105" w:type="dxa"/>
            </w:tcMar>
            <w:vAlign w:val="center"/>
          </w:tcPr>
          <w:p w14:paraId="2D490A71" w14:textId="77777777" w:rsidR="005C3677" w:rsidRDefault="00000000">
            <w:pPr>
              <w:jc w:val="center"/>
            </w:pPr>
            <w:r>
              <w:t>Social Media</w:t>
            </w:r>
          </w:p>
        </w:tc>
        <w:tc>
          <w:tcPr>
            <w:tcW w:w="2520" w:type="dxa"/>
            <w:tcMar>
              <w:top w:w="95" w:type="dxa"/>
              <w:left w:w="105" w:type="dxa"/>
              <w:bottom w:w="95" w:type="dxa"/>
              <w:right w:w="105" w:type="dxa"/>
            </w:tcMar>
            <w:vAlign w:val="center"/>
          </w:tcPr>
          <w:p w14:paraId="662263EB" w14:textId="77777777" w:rsidR="005C3677" w:rsidRDefault="00000000">
            <w:r>
              <w:t>Sneak peek post</w:t>
            </w:r>
          </w:p>
        </w:tc>
        <w:tc>
          <w:tcPr>
            <w:tcW w:w="2520" w:type="dxa"/>
            <w:tcMar>
              <w:top w:w="95" w:type="dxa"/>
              <w:left w:w="105" w:type="dxa"/>
              <w:bottom w:w="95" w:type="dxa"/>
              <w:right w:w="105" w:type="dxa"/>
            </w:tcMar>
            <w:vAlign w:val="center"/>
          </w:tcPr>
          <w:p w14:paraId="50602A87" w14:textId="77777777" w:rsidR="005C3677" w:rsidRDefault="00000000">
            <w:r>
              <w:t>Graphic headline: Something Powerful Is Taking Shape</w:t>
            </w:r>
          </w:p>
        </w:tc>
      </w:tr>
      <w:tr w:rsidR="005C3677" w14:paraId="0B0D7C44" w14:textId="77777777">
        <w:trPr>
          <w:jc w:val="center"/>
        </w:trPr>
        <w:tc>
          <w:tcPr>
            <w:tcW w:w="2520" w:type="dxa"/>
            <w:tcMar>
              <w:top w:w="95" w:type="dxa"/>
              <w:left w:w="105" w:type="dxa"/>
              <w:bottom w:w="95" w:type="dxa"/>
              <w:right w:w="105" w:type="dxa"/>
            </w:tcMar>
            <w:vAlign w:val="center"/>
          </w:tcPr>
          <w:p w14:paraId="4F8E4F32" w14:textId="77777777" w:rsidR="005C3677" w:rsidRDefault="00000000">
            <w:r>
              <w:t>Wednesday, August 12</w:t>
            </w:r>
          </w:p>
        </w:tc>
        <w:tc>
          <w:tcPr>
            <w:tcW w:w="2520" w:type="dxa"/>
            <w:tcMar>
              <w:top w:w="95" w:type="dxa"/>
              <w:left w:w="105" w:type="dxa"/>
              <w:bottom w:w="95" w:type="dxa"/>
              <w:right w:w="105" w:type="dxa"/>
            </w:tcMar>
            <w:vAlign w:val="center"/>
          </w:tcPr>
          <w:p w14:paraId="21811186" w14:textId="77777777" w:rsidR="005C3677" w:rsidRDefault="00000000">
            <w:pPr>
              <w:jc w:val="center"/>
            </w:pPr>
            <w:r>
              <w:t>Social Media</w:t>
            </w:r>
          </w:p>
        </w:tc>
        <w:tc>
          <w:tcPr>
            <w:tcW w:w="2520" w:type="dxa"/>
            <w:tcMar>
              <w:top w:w="95" w:type="dxa"/>
              <w:left w:w="105" w:type="dxa"/>
              <w:bottom w:w="95" w:type="dxa"/>
              <w:right w:w="105" w:type="dxa"/>
            </w:tcMar>
            <w:vAlign w:val="center"/>
          </w:tcPr>
          <w:p w14:paraId="6F8A0BC8" w14:textId="77777777" w:rsidR="005C3677" w:rsidRDefault="00000000">
            <w:r>
              <w:t>Instagram sneak peek graphic</w:t>
            </w:r>
          </w:p>
        </w:tc>
        <w:tc>
          <w:tcPr>
            <w:tcW w:w="2520" w:type="dxa"/>
            <w:tcMar>
              <w:top w:w="95" w:type="dxa"/>
              <w:left w:w="105" w:type="dxa"/>
              <w:bottom w:w="95" w:type="dxa"/>
              <w:right w:w="105" w:type="dxa"/>
            </w:tcMar>
            <w:vAlign w:val="center"/>
          </w:tcPr>
          <w:p w14:paraId="1DF2EA26" w14:textId="77777777" w:rsidR="005C3677" w:rsidRDefault="00000000">
            <w:r>
              <w:t>Graphic headline: The Welcome Starts Now</w:t>
            </w:r>
          </w:p>
        </w:tc>
      </w:tr>
      <w:tr w:rsidR="005C3677" w14:paraId="1B66A078" w14:textId="77777777">
        <w:trPr>
          <w:jc w:val="center"/>
        </w:trPr>
        <w:tc>
          <w:tcPr>
            <w:tcW w:w="2520" w:type="dxa"/>
            <w:tcMar>
              <w:top w:w="95" w:type="dxa"/>
              <w:left w:w="105" w:type="dxa"/>
              <w:bottom w:w="95" w:type="dxa"/>
              <w:right w:w="105" w:type="dxa"/>
            </w:tcMar>
            <w:vAlign w:val="center"/>
          </w:tcPr>
          <w:p w14:paraId="1F64E29F" w14:textId="77777777" w:rsidR="005C3677" w:rsidRDefault="00000000">
            <w:r>
              <w:t>Thursday, August 20</w:t>
            </w:r>
          </w:p>
        </w:tc>
        <w:tc>
          <w:tcPr>
            <w:tcW w:w="2520" w:type="dxa"/>
            <w:tcMar>
              <w:top w:w="95" w:type="dxa"/>
              <w:left w:w="105" w:type="dxa"/>
              <w:bottom w:w="95" w:type="dxa"/>
              <w:right w:w="105" w:type="dxa"/>
            </w:tcMar>
            <w:vAlign w:val="center"/>
          </w:tcPr>
          <w:p w14:paraId="7C569DCA" w14:textId="77777777" w:rsidR="005C3677" w:rsidRDefault="00000000">
            <w:pPr>
              <w:jc w:val="center"/>
            </w:pPr>
            <w:r>
              <w:t>Social Media</w:t>
            </w:r>
          </w:p>
        </w:tc>
        <w:tc>
          <w:tcPr>
            <w:tcW w:w="2520" w:type="dxa"/>
            <w:tcMar>
              <w:top w:w="95" w:type="dxa"/>
              <w:left w:w="105" w:type="dxa"/>
              <w:bottom w:w="95" w:type="dxa"/>
              <w:right w:w="105" w:type="dxa"/>
            </w:tcMar>
            <w:vAlign w:val="center"/>
          </w:tcPr>
          <w:p w14:paraId="21F038C8" w14:textId="77777777" w:rsidR="005C3677" w:rsidRDefault="00000000">
            <w:r>
              <w:t>Volunteer recruitment launch</w:t>
            </w:r>
          </w:p>
        </w:tc>
        <w:tc>
          <w:tcPr>
            <w:tcW w:w="2520" w:type="dxa"/>
            <w:tcMar>
              <w:top w:w="95" w:type="dxa"/>
              <w:left w:w="105" w:type="dxa"/>
              <w:bottom w:w="95" w:type="dxa"/>
              <w:right w:w="105" w:type="dxa"/>
            </w:tcMar>
            <w:vAlign w:val="center"/>
          </w:tcPr>
          <w:p w14:paraId="17BF27CD" w14:textId="77777777" w:rsidR="005C3677" w:rsidRDefault="00000000">
            <w:r>
              <w:t>Graphic headline: Volunteer With Us</w:t>
            </w:r>
          </w:p>
        </w:tc>
      </w:tr>
      <w:tr w:rsidR="005C3677" w14:paraId="4915593D" w14:textId="77777777">
        <w:trPr>
          <w:jc w:val="center"/>
        </w:trPr>
        <w:tc>
          <w:tcPr>
            <w:tcW w:w="2520" w:type="dxa"/>
            <w:tcMar>
              <w:top w:w="95" w:type="dxa"/>
              <w:left w:w="105" w:type="dxa"/>
              <w:bottom w:w="95" w:type="dxa"/>
              <w:right w:w="105" w:type="dxa"/>
            </w:tcMar>
            <w:vAlign w:val="center"/>
          </w:tcPr>
          <w:p w14:paraId="4B26C986" w14:textId="77777777" w:rsidR="005C3677" w:rsidRDefault="00000000">
            <w:r>
              <w:t>Saturday, August 22</w:t>
            </w:r>
          </w:p>
        </w:tc>
        <w:tc>
          <w:tcPr>
            <w:tcW w:w="2520" w:type="dxa"/>
            <w:tcMar>
              <w:top w:w="95" w:type="dxa"/>
              <w:left w:w="105" w:type="dxa"/>
              <w:bottom w:w="95" w:type="dxa"/>
              <w:right w:w="105" w:type="dxa"/>
            </w:tcMar>
            <w:vAlign w:val="center"/>
          </w:tcPr>
          <w:p w14:paraId="2A0E00C8" w14:textId="77777777" w:rsidR="005C3677" w:rsidRDefault="00000000">
            <w:pPr>
              <w:jc w:val="center"/>
            </w:pPr>
            <w:r>
              <w:t>Social Media</w:t>
            </w:r>
          </w:p>
        </w:tc>
        <w:tc>
          <w:tcPr>
            <w:tcW w:w="2520" w:type="dxa"/>
            <w:tcMar>
              <w:top w:w="95" w:type="dxa"/>
              <w:left w:w="105" w:type="dxa"/>
              <w:bottom w:w="95" w:type="dxa"/>
              <w:right w:w="105" w:type="dxa"/>
            </w:tcMar>
            <w:vAlign w:val="center"/>
          </w:tcPr>
          <w:p w14:paraId="7640D018" w14:textId="77777777" w:rsidR="005C3677" w:rsidRDefault="00000000">
            <w:r>
              <w:t>Volunteer carousel</w:t>
            </w:r>
          </w:p>
        </w:tc>
        <w:tc>
          <w:tcPr>
            <w:tcW w:w="2520" w:type="dxa"/>
            <w:tcMar>
              <w:top w:w="95" w:type="dxa"/>
              <w:left w:w="105" w:type="dxa"/>
              <w:bottom w:w="95" w:type="dxa"/>
              <w:right w:w="105" w:type="dxa"/>
            </w:tcMar>
            <w:vAlign w:val="center"/>
          </w:tcPr>
          <w:p w14:paraId="2F7C27F3" w14:textId="77777777" w:rsidR="005C3677" w:rsidRDefault="00000000">
            <w:r>
              <w:t>Graphic headline: Many Hands. One Welcome.</w:t>
            </w:r>
          </w:p>
        </w:tc>
      </w:tr>
      <w:tr w:rsidR="005C3677" w14:paraId="538D8B19" w14:textId="77777777">
        <w:trPr>
          <w:jc w:val="center"/>
        </w:trPr>
        <w:tc>
          <w:tcPr>
            <w:tcW w:w="2520" w:type="dxa"/>
            <w:tcMar>
              <w:top w:w="95" w:type="dxa"/>
              <w:left w:w="105" w:type="dxa"/>
              <w:bottom w:w="95" w:type="dxa"/>
              <w:right w:w="105" w:type="dxa"/>
            </w:tcMar>
            <w:vAlign w:val="center"/>
          </w:tcPr>
          <w:p w14:paraId="530D4955" w14:textId="77777777" w:rsidR="005C3677" w:rsidRDefault="00000000">
            <w:r>
              <w:t>Tuesday, August 25</w:t>
            </w:r>
          </w:p>
        </w:tc>
        <w:tc>
          <w:tcPr>
            <w:tcW w:w="2520" w:type="dxa"/>
            <w:tcMar>
              <w:top w:w="95" w:type="dxa"/>
              <w:left w:w="105" w:type="dxa"/>
              <w:bottom w:w="95" w:type="dxa"/>
              <w:right w:w="105" w:type="dxa"/>
            </w:tcMar>
            <w:vAlign w:val="center"/>
          </w:tcPr>
          <w:p w14:paraId="3FC3295B" w14:textId="77777777" w:rsidR="005C3677" w:rsidRDefault="00000000">
            <w:pPr>
              <w:jc w:val="center"/>
            </w:pPr>
            <w:r>
              <w:t>Social Media</w:t>
            </w:r>
          </w:p>
        </w:tc>
        <w:tc>
          <w:tcPr>
            <w:tcW w:w="2520" w:type="dxa"/>
            <w:tcMar>
              <w:top w:w="95" w:type="dxa"/>
              <w:left w:w="105" w:type="dxa"/>
              <w:bottom w:w="95" w:type="dxa"/>
              <w:right w:w="105" w:type="dxa"/>
            </w:tcMar>
            <w:vAlign w:val="center"/>
          </w:tcPr>
          <w:p w14:paraId="3D165BFB" w14:textId="77777777" w:rsidR="005C3677" w:rsidRDefault="00000000">
            <w:r>
              <w:t>Why volunteering matters</w:t>
            </w:r>
          </w:p>
        </w:tc>
        <w:tc>
          <w:tcPr>
            <w:tcW w:w="2520" w:type="dxa"/>
            <w:tcMar>
              <w:top w:w="95" w:type="dxa"/>
              <w:left w:w="105" w:type="dxa"/>
              <w:bottom w:w="95" w:type="dxa"/>
              <w:right w:w="105" w:type="dxa"/>
            </w:tcMar>
            <w:vAlign w:val="center"/>
          </w:tcPr>
          <w:p w14:paraId="1DD37072" w14:textId="77777777" w:rsidR="005C3677" w:rsidRDefault="00000000">
            <w:r>
              <w:t>Graphic headline: Service That Makes a Difference</w:t>
            </w:r>
          </w:p>
        </w:tc>
      </w:tr>
      <w:tr w:rsidR="005C3677" w14:paraId="6425D27F" w14:textId="77777777">
        <w:trPr>
          <w:jc w:val="center"/>
        </w:trPr>
        <w:tc>
          <w:tcPr>
            <w:tcW w:w="2520" w:type="dxa"/>
            <w:tcMar>
              <w:top w:w="95" w:type="dxa"/>
              <w:left w:w="105" w:type="dxa"/>
              <w:bottom w:w="95" w:type="dxa"/>
              <w:right w:w="105" w:type="dxa"/>
            </w:tcMar>
            <w:vAlign w:val="center"/>
          </w:tcPr>
          <w:p w14:paraId="781E1512" w14:textId="77777777" w:rsidR="005C3677" w:rsidRDefault="00000000">
            <w:r>
              <w:t>Tuesday, September 1</w:t>
            </w:r>
          </w:p>
        </w:tc>
        <w:tc>
          <w:tcPr>
            <w:tcW w:w="2520" w:type="dxa"/>
            <w:tcMar>
              <w:top w:w="95" w:type="dxa"/>
              <w:left w:w="105" w:type="dxa"/>
              <w:bottom w:w="95" w:type="dxa"/>
              <w:right w:w="105" w:type="dxa"/>
            </w:tcMar>
            <w:vAlign w:val="center"/>
          </w:tcPr>
          <w:p w14:paraId="351B4F52" w14:textId="77777777" w:rsidR="005C3677" w:rsidRDefault="00000000">
            <w:pPr>
              <w:jc w:val="center"/>
            </w:pPr>
            <w:r>
              <w:t>Email</w:t>
            </w:r>
          </w:p>
        </w:tc>
        <w:tc>
          <w:tcPr>
            <w:tcW w:w="2520" w:type="dxa"/>
            <w:tcMar>
              <w:top w:w="95" w:type="dxa"/>
              <w:left w:w="105" w:type="dxa"/>
              <w:bottom w:w="95" w:type="dxa"/>
              <w:right w:w="105" w:type="dxa"/>
            </w:tcMar>
            <w:vAlign w:val="center"/>
          </w:tcPr>
          <w:p w14:paraId="73BED953" w14:textId="77777777" w:rsidR="005C3677" w:rsidRDefault="00000000">
            <w:r>
              <w:t>Campaign kickoff email</w:t>
            </w:r>
          </w:p>
        </w:tc>
        <w:tc>
          <w:tcPr>
            <w:tcW w:w="2520" w:type="dxa"/>
            <w:tcMar>
              <w:top w:w="95" w:type="dxa"/>
              <w:left w:w="105" w:type="dxa"/>
              <w:bottom w:w="95" w:type="dxa"/>
              <w:right w:w="105" w:type="dxa"/>
            </w:tcMar>
            <w:vAlign w:val="center"/>
          </w:tcPr>
          <w:p w14:paraId="7BA42B80" w14:textId="77777777" w:rsidR="005C3677" w:rsidRDefault="00000000">
            <w:r>
              <w:t>Email banner: Convention Season Is Calling</w:t>
            </w:r>
          </w:p>
        </w:tc>
      </w:tr>
      <w:tr w:rsidR="005C3677" w14:paraId="7BF805E5" w14:textId="77777777">
        <w:trPr>
          <w:jc w:val="center"/>
        </w:trPr>
        <w:tc>
          <w:tcPr>
            <w:tcW w:w="2520" w:type="dxa"/>
            <w:tcMar>
              <w:top w:w="95" w:type="dxa"/>
              <w:left w:w="105" w:type="dxa"/>
              <w:bottom w:w="95" w:type="dxa"/>
              <w:right w:w="105" w:type="dxa"/>
            </w:tcMar>
            <w:vAlign w:val="center"/>
          </w:tcPr>
          <w:p w14:paraId="1A093BDD" w14:textId="77777777" w:rsidR="005C3677" w:rsidRDefault="00000000">
            <w:r>
              <w:t>Thursday, September 3</w:t>
            </w:r>
          </w:p>
        </w:tc>
        <w:tc>
          <w:tcPr>
            <w:tcW w:w="2520" w:type="dxa"/>
            <w:tcMar>
              <w:top w:w="95" w:type="dxa"/>
              <w:left w:w="105" w:type="dxa"/>
              <w:bottom w:w="95" w:type="dxa"/>
              <w:right w:w="105" w:type="dxa"/>
            </w:tcMar>
            <w:vAlign w:val="center"/>
          </w:tcPr>
          <w:p w14:paraId="6F4A4C13" w14:textId="77777777" w:rsidR="005C3677" w:rsidRDefault="00000000">
            <w:pPr>
              <w:jc w:val="center"/>
            </w:pPr>
            <w:r>
              <w:t>Social Media</w:t>
            </w:r>
          </w:p>
        </w:tc>
        <w:tc>
          <w:tcPr>
            <w:tcW w:w="2520" w:type="dxa"/>
            <w:tcMar>
              <w:top w:w="95" w:type="dxa"/>
              <w:left w:w="105" w:type="dxa"/>
              <w:bottom w:w="95" w:type="dxa"/>
              <w:right w:w="105" w:type="dxa"/>
            </w:tcMar>
            <w:vAlign w:val="center"/>
          </w:tcPr>
          <w:p w14:paraId="105556FD" w14:textId="77777777" w:rsidR="005C3677" w:rsidRDefault="00000000">
            <w:r>
              <w:t>Countdown begins</w:t>
            </w:r>
          </w:p>
        </w:tc>
        <w:tc>
          <w:tcPr>
            <w:tcW w:w="2520" w:type="dxa"/>
            <w:tcMar>
              <w:top w:w="95" w:type="dxa"/>
              <w:left w:w="105" w:type="dxa"/>
              <w:bottom w:w="95" w:type="dxa"/>
              <w:right w:w="105" w:type="dxa"/>
            </w:tcMar>
            <w:vAlign w:val="center"/>
          </w:tcPr>
          <w:p w14:paraId="34F6D28C" w14:textId="77777777" w:rsidR="005C3677" w:rsidRDefault="00000000">
            <w:r>
              <w:t>Graphic headline: The Countdown Is On</w:t>
            </w:r>
          </w:p>
        </w:tc>
      </w:tr>
      <w:tr w:rsidR="005C3677" w14:paraId="7EA00CC7" w14:textId="77777777">
        <w:trPr>
          <w:jc w:val="center"/>
        </w:trPr>
        <w:tc>
          <w:tcPr>
            <w:tcW w:w="2520" w:type="dxa"/>
            <w:tcMar>
              <w:top w:w="95" w:type="dxa"/>
              <w:left w:w="105" w:type="dxa"/>
              <w:bottom w:w="95" w:type="dxa"/>
              <w:right w:w="105" w:type="dxa"/>
            </w:tcMar>
            <w:vAlign w:val="center"/>
          </w:tcPr>
          <w:p w14:paraId="75071581" w14:textId="77777777" w:rsidR="005C3677" w:rsidRDefault="00000000">
            <w:r>
              <w:t>Tuesday, September 8</w:t>
            </w:r>
          </w:p>
        </w:tc>
        <w:tc>
          <w:tcPr>
            <w:tcW w:w="2520" w:type="dxa"/>
            <w:tcMar>
              <w:top w:w="95" w:type="dxa"/>
              <w:left w:w="105" w:type="dxa"/>
              <w:bottom w:w="95" w:type="dxa"/>
              <w:right w:w="105" w:type="dxa"/>
            </w:tcMar>
            <w:vAlign w:val="center"/>
          </w:tcPr>
          <w:p w14:paraId="2BD0E4AF" w14:textId="77777777" w:rsidR="005C3677" w:rsidRDefault="00000000">
            <w:pPr>
              <w:jc w:val="center"/>
            </w:pPr>
            <w:r>
              <w:t>Email</w:t>
            </w:r>
          </w:p>
        </w:tc>
        <w:tc>
          <w:tcPr>
            <w:tcW w:w="2520" w:type="dxa"/>
            <w:tcMar>
              <w:top w:w="95" w:type="dxa"/>
              <w:left w:w="105" w:type="dxa"/>
              <w:bottom w:w="95" w:type="dxa"/>
              <w:right w:w="105" w:type="dxa"/>
            </w:tcMar>
            <w:vAlign w:val="center"/>
          </w:tcPr>
          <w:p w14:paraId="07E1D9EE" w14:textId="77777777" w:rsidR="005C3677" w:rsidRDefault="00000000">
            <w:r>
              <w:t>Heart of convention email</w:t>
            </w:r>
          </w:p>
        </w:tc>
        <w:tc>
          <w:tcPr>
            <w:tcW w:w="2520" w:type="dxa"/>
            <w:tcMar>
              <w:top w:w="95" w:type="dxa"/>
              <w:left w:w="105" w:type="dxa"/>
              <w:bottom w:w="95" w:type="dxa"/>
              <w:right w:w="105" w:type="dxa"/>
            </w:tcMar>
            <w:vAlign w:val="center"/>
          </w:tcPr>
          <w:p w14:paraId="7E723674" w14:textId="77777777" w:rsidR="005C3677" w:rsidRDefault="00000000">
            <w:r>
              <w:t>Email banner: Meet the Heart of Convention 2026</w:t>
            </w:r>
          </w:p>
        </w:tc>
      </w:tr>
      <w:tr w:rsidR="005C3677" w14:paraId="27C97084" w14:textId="77777777">
        <w:trPr>
          <w:jc w:val="center"/>
        </w:trPr>
        <w:tc>
          <w:tcPr>
            <w:tcW w:w="2520" w:type="dxa"/>
            <w:tcMar>
              <w:top w:w="95" w:type="dxa"/>
              <w:left w:w="105" w:type="dxa"/>
              <w:bottom w:w="95" w:type="dxa"/>
              <w:right w:w="105" w:type="dxa"/>
            </w:tcMar>
            <w:vAlign w:val="center"/>
          </w:tcPr>
          <w:p w14:paraId="5D172C3F" w14:textId="77777777" w:rsidR="005C3677" w:rsidRDefault="00000000">
            <w:r>
              <w:t>Thursday, September 10</w:t>
            </w:r>
          </w:p>
        </w:tc>
        <w:tc>
          <w:tcPr>
            <w:tcW w:w="2520" w:type="dxa"/>
            <w:tcMar>
              <w:top w:w="95" w:type="dxa"/>
              <w:left w:w="105" w:type="dxa"/>
              <w:bottom w:w="95" w:type="dxa"/>
              <w:right w:w="105" w:type="dxa"/>
            </w:tcMar>
            <w:vAlign w:val="center"/>
          </w:tcPr>
          <w:p w14:paraId="5D0953C3" w14:textId="77777777" w:rsidR="005C3677" w:rsidRDefault="00000000">
            <w:pPr>
              <w:jc w:val="center"/>
            </w:pPr>
            <w:r>
              <w:t>Social Media</w:t>
            </w:r>
          </w:p>
        </w:tc>
        <w:tc>
          <w:tcPr>
            <w:tcW w:w="2520" w:type="dxa"/>
            <w:tcMar>
              <w:top w:w="95" w:type="dxa"/>
              <w:left w:w="105" w:type="dxa"/>
              <w:bottom w:w="95" w:type="dxa"/>
              <w:right w:w="105" w:type="dxa"/>
            </w:tcMar>
            <w:vAlign w:val="center"/>
          </w:tcPr>
          <w:p w14:paraId="49DF48BD" w14:textId="77777777" w:rsidR="005C3677" w:rsidRDefault="00000000">
            <w:r>
              <w:t>Registration reminder</w:t>
            </w:r>
          </w:p>
        </w:tc>
        <w:tc>
          <w:tcPr>
            <w:tcW w:w="2520" w:type="dxa"/>
            <w:tcMar>
              <w:top w:w="95" w:type="dxa"/>
              <w:left w:w="105" w:type="dxa"/>
              <w:bottom w:w="95" w:type="dxa"/>
              <w:right w:w="105" w:type="dxa"/>
            </w:tcMar>
            <w:vAlign w:val="center"/>
          </w:tcPr>
          <w:p w14:paraId="15F65FE4" w14:textId="77777777" w:rsidR="005C3677" w:rsidRDefault="00000000">
            <w:r>
              <w:t>Graphic headline: Come for the Connection</w:t>
            </w:r>
          </w:p>
        </w:tc>
      </w:tr>
      <w:tr w:rsidR="005C3677" w14:paraId="705B6038" w14:textId="77777777">
        <w:trPr>
          <w:jc w:val="center"/>
        </w:trPr>
        <w:tc>
          <w:tcPr>
            <w:tcW w:w="2520" w:type="dxa"/>
            <w:tcMar>
              <w:top w:w="95" w:type="dxa"/>
              <w:left w:w="105" w:type="dxa"/>
              <w:bottom w:w="95" w:type="dxa"/>
              <w:right w:w="105" w:type="dxa"/>
            </w:tcMar>
            <w:vAlign w:val="center"/>
          </w:tcPr>
          <w:p w14:paraId="75EE44C0" w14:textId="77777777" w:rsidR="005C3677" w:rsidRDefault="00000000">
            <w:r>
              <w:lastRenderedPageBreak/>
              <w:t>Tuesday, September 15</w:t>
            </w:r>
          </w:p>
        </w:tc>
        <w:tc>
          <w:tcPr>
            <w:tcW w:w="2520" w:type="dxa"/>
            <w:tcMar>
              <w:top w:w="95" w:type="dxa"/>
              <w:left w:w="105" w:type="dxa"/>
              <w:bottom w:w="95" w:type="dxa"/>
              <w:right w:w="105" w:type="dxa"/>
            </w:tcMar>
            <w:vAlign w:val="center"/>
          </w:tcPr>
          <w:p w14:paraId="50D080EC" w14:textId="77777777" w:rsidR="005C3677" w:rsidRDefault="00000000">
            <w:pPr>
              <w:jc w:val="center"/>
            </w:pPr>
            <w:r>
              <w:t>Email</w:t>
            </w:r>
          </w:p>
        </w:tc>
        <w:tc>
          <w:tcPr>
            <w:tcW w:w="2520" w:type="dxa"/>
            <w:tcMar>
              <w:top w:w="95" w:type="dxa"/>
              <w:left w:w="105" w:type="dxa"/>
              <w:bottom w:w="95" w:type="dxa"/>
              <w:right w:w="105" w:type="dxa"/>
            </w:tcMar>
            <w:vAlign w:val="center"/>
          </w:tcPr>
          <w:p w14:paraId="69EEAB48" w14:textId="77777777" w:rsidR="005C3677" w:rsidRDefault="00000000">
            <w:r>
              <w:t>October invite email</w:t>
            </w:r>
          </w:p>
        </w:tc>
        <w:tc>
          <w:tcPr>
            <w:tcW w:w="2520" w:type="dxa"/>
            <w:tcMar>
              <w:top w:w="95" w:type="dxa"/>
              <w:left w:w="105" w:type="dxa"/>
              <w:bottom w:w="95" w:type="dxa"/>
              <w:right w:w="105" w:type="dxa"/>
            </w:tcMar>
            <w:vAlign w:val="center"/>
          </w:tcPr>
          <w:p w14:paraId="042DE94A" w14:textId="77777777" w:rsidR="005C3677" w:rsidRDefault="00000000">
            <w:r>
              <w:t>Email banner: Ready to Join Us This October?</w:t>
            </w:r>
          </w:p>
        </w:tc>
      </w:tr>
      <w:tr w:rsidR="005C3677" w14:paraId="61EA1BE9" w14:textId="77777777">
        <w:trPr>
          <w:jc w:val="center"/>
        </w:trPr>
        <w:tc>
          <w:tcPr>
            <w:tcW w:w="2520" w:type="dxa"/>
            <w:tcMar>
              <w:top w:w="95" w:type="dxa"/>
              <w:left w:w="105" w:type="dxa"/>
              <w:bottom w:w="95" w:type="dxa"/>
              <w:right w:w="105" w:type="dxa"/>
            </w:tcMar>
            <w:vAlign w:val="center"/>
          </w:tcPr>
          <w:p w14:paraId="7C874837" w14:textId="77777777" w:rsidR="005C3677" w:rsidRDefault="00000000">
            <w:r>
              <w:t>Thursday, September 17</w:t>
            </w:r>
          </w:p>
        </w:tc>
        <w:tc>
          <w:tcPr>
            <w:tcW w:w="2520" w:type="dxa"/>
            <w:tcMar>
              <w:top w:w="95" w:type="dxa"/>
              <w:left w:w="105" w:type="dxa"/>
              <w:bottom w:w="95" w:type="dxa"/>
              <w:right w:w="105" w:type="dxa"/>
            </w:tcMar>
            <w:vAlign w:val="center"/>
          </w:tcPr>
          <w:p w14:paraId="6CEA5A31" w14:textId="77777777" w:rsidR="005C3677" w:rsidRDefault="00000000">
            <w:pPr>
              <w:jc w:val="center"/>
            </w:pPr>
            <w:r>
              <w:t>Email</w:t>
            </w:r>
          </w:p>
        </w:tc>
        <w:tc>
          <w:tcPr>
            <w:tcW w:w="2520" w:type="dxa"/>
            <w:tcMar>
              <w:top w:w="95" w:type="dxa"/>
              <w:left w:w="105" w:type="dxa"/>
              <w:bottom w:w="95" w:type="dxa"/>
              <w:right w:w="105" w:type="dxa"/>
            </w:tcMar>
            <w:vAlign w:val="center"/>
          </w:tcPr>
          <w:p w14:paraId="7592FF83" w14:textId="77777777" w:rsidR="005C3677" w:rsidRDefault="00000000">
            <w:r>
              <w:t>Volunteer recruitment email</w:t>
            </w:r>
          </w:p>
        </w:tc>
        <w:tc>
          <w:tcPr>
            <w:tcW w:w="2520" w:type="dxa"/>
            <w:tcMar>
              <w:top w:w="95" w:type="dxa"/>
              <w:left w:w="105" w:type="dxa"/>
              <w:bottom w:w="95" w:type="dxa"/>
              <w:right w:w="105" w:type="dxa"/>
            </w:tcMar>
            <w:vAlign w:val="center"/>
          </w:tcPr>
          <w:p w14:paraId="23612C38" w14:textId="77777777" w:rsidR="005C3677" w:rsidRDefault="00000000">
            <w:r>
              <w:t>Email banner: Help Us Create a Welcome Home Experience</w:t>
            </w:r>
          </w:p>
        </w:tc>
      </w:tr>
      <w:tr w:rsidR="005C3677" w14:paraId="2DC80A14" w14:textId="77777777">
        <w:trPr>
          <w:jc w:val="center"/>
        </w:trPr>
        <w:tc>
          <w:tcPr>
            <w:tcW w:w="2520" w:type="dxa"/>
            <w:tcMar>
              <w:top w:w="95" w:type="dxa"/>
              <w:left w:w="105" w:type="dxa"/>
              <w:bottom w:w="95" w:type="dxa"/>
              <w:right w:w="105" w:type="dxa"/>
            </w:tcMar>
            <w:vAlign w:val="center"/>
          </w:tcPr>
          <w:p w14:paraId="6D3DA2FE" w14:textId="77777777" w:rsidR="005C3677" w:rsidRDefault="00000000">
            <w:r>
              <w:t>Saturday, September 19</w:t>
            </w:r>
          </w:p>
        </w:tc>
        <w:tc>
          <w:tcPr>
            <w:tcW w:w="2520" w:type="dxa"/>
            <w:tcMar>
              <w:top w:w="95" w:type="dxa"/>
              <w:left w:w="105" w:type="dxa"/>
              <w:bottom w:w="95" w:type="dxa"/>
              <w:right w:w="105" w:type="dxa"/>
            </w:tcMar>
            <w:vAlign w:val="center"/>
          </w:tcPr>
          <w:p w14:paraId="70A2D2F2" w14:textId="77777777" w:rsidR="005C3677" w:rsidRDefault="00000000">
            <w:pPr>
              <w:jc w:val="center"/>
            </w:pPr>
            <w:r>
              <w:t>Social Media</w:t>
            </w:r>
          </w:p>
        </w:tc>
        <w:tc>
          <w:tcPr>
            <w:tcW w:w="2520" w:type="dxa"/>
            <w:tcMar>
              <w:top w:w="95" w:type="dxa"/>
              <w:left w:w="105" w:type="dxa"/>
              <w:bottom w:w="95" w:type="dxa"/>
              <w:right w:w="105" w:type="dxa"/>
            </w:tcMar>
            <w:vAlign w:val="center"/>
          </w:tcPr>
          <w:p w14:paraId="318384AD" w14:textId="77777777" w:rsidR="005C3677" w:rsidRDefault="00000000">
            <w:r>
              <w:t>Volunteer spotlight</w:t>
            </w:r>
          </w:p>
        </w:tc>
        <w:tc>
          <w:tcPr>
            <w:tcW w:w="2520" w:type="dxa"/>
            <w:tcMar>
              <w:top w:w="95" w:type="dxa"/>
              <w:left w:w="105" w:type="dxa"/>
              <w:bottom w:w="95" w:type="dxa"/>
              <w:right w:w="105" w:type="dxa"/>
            </w:tcMar>
            <w:vAlign w:val="center"/>
          </w:tcPr>
          <w:p w14:paraId="1D85B6F1" w14:textId="77777777" w:rsidR="005C3677" w:rsidRDefault="00000000">
            <w:r>
              <w:t>Graphic headline: Help Create the Welcome</w:t>
            </w:r>
          </w:p>
        </w:tc>
      </w:tr>
      <w:tr w:rsidR="005C3677" w14:paraId="45808FA4" w14:textId="77777777">
        <w:trPr>
          <w:jc w:val="center"/>
        </w:trPr>
        <w:tc>
          <w:tcPr>
            <w:tcW w:w="2520" w:type="dxa"/>
            <w:tcMar>
              <w:top w:w="95" w:type="dxa"/>
              <w:left w:w="105" w:type="dxa"/>
              <w:bottom w:w="95" w:type="dxa"/>
              <w:right w:w="105" w:type="dxa"/>
            </w:tcMar>
            <w:vAlign w:val="center"/>
          </w:tcPr>
          <w:p w14:paraId="6E376287" w14:textId="77777777" w:rsidR="005C3677" w:rsidRDefault="00000000">
            <w:r>
              <w:t>Tuesday, September 22</w:t>
            </w:r>
          </w:p>
        </w:tc>
        <w:tc>
          <w:tcPr>
            <w:tcW w:w="2520" w:type="dxa"/>
            <w:tcMar>
              <w:top w:w="95" w:type="dxa"/>
              <w:left w:w="105" w:type="dxa"/>
              <w:bottom w:w="95" w:type="dxa"/>
              <w:right w:w="105" w:type="dxa"/>
            </w:tcMar>
            <w:vAlign w:val="center"/>
          </w:tcPr>
          <w:p w14:paraId="5DCBB6E6" w14:textId="77777777" w:rsidR="005C3677" w:rsidRDefault="00000000">
            <w:pPr>
              <w:jc w:val="center"/>
            </w:pPr>
            <w:r>
              <w:t>Email</w:t>
            </w:r>
          </w:p>
        </w:tc>
        <w:tc>
          <w:tcPr>
            <w:tcW w:w="2520" w:type="dxa"/>
            <w:tcMar>
              <w:top w:w="95" w:type="dxa"/>
              <w:left w:w="105" w:type="dxa"/>
              <w:bottom w:w="95" w:type="dxa"/>
              <w:right w:w="105" w:type="dxa"/>
            </w:tcMar>
            <w:vAlign w:val="center"/>
          </w:tcPr>
          <w:p w14:paraId="6B347815" w14:textId="77777777" w:rsidR="005C3677" w:rsidRDefault="00000000">
            <w:r>
              <w:t>Countdown starts email</w:t>
            </w:r>
          </w:p>
        </w:tc>
        <w:tc>
          <w:tcPr>
            <w:tcW w:w="2520" w:type="dxa"/>
            <w:tcMar>
              <w:top w:w="95" w:type="dxa"/>
              <w:left w:w="105" w:type="dxa"/>
              <w:bottom w:w="95" w:type="dxa"/>
              <w:right w:w="105" w:type="dxa"/>
            </w:tcMar>
            <w:vAlign w:val="center"/>
          </w:tcPr>
          <w:p w14:paraId="56EFB85C" w14:textId="77777777" w:rsidR="005C3677" w:rsidRDefault="00000000">
            <w:r>
              <w:t>Email banner: Convention Countdown Starts Now</w:t>
            </w:r>
          </w:p>
        </w:tc>
      </w:tr>
      <w:tr w:rsidR="005C3677" w14:paraId="354AC67A" w14:textId="77777777">
        <w:trPr>
          <w:jc w:val="center"/>
        </w:trPr>
        <w:tc>
          <w:tcPr>
            <w:tcW w:w="2520" w:type="dxa"/>
            <w:tcMar>
              <w:top w:w="95" w:type="dxa"/>
              <w:left w:w="105" w:type="dxa"/>
              <w:bottom w:w="95" w:type="dxa"/>
              <w:right w:w="105" w:type="dxa"/>
            </w:tcMar>
            <w:vAlign w:val="center"/>
          </w:tcPr>
          <w:p w14:paraId="701367D5" w14:textId="77777777" w:rsidR="005C3677" w:rsidRDefault="00000000">
            <w:r>
              <w:t>Thursday, September 24</w:t>
            </w:r>
          </w:p>
        </w:tc>
        <w:tc>
          <w:tcPr>
            <w:tcW w:w="2520" w:type="dxa"/>
            <w:tcMar>
              <w:top w:w="95" w:type="dxa"/>
              <w:left w:w="105" w:type="dxa"/>
              <w:bottom w:w="95" w:type="dxa"/>
              <w:right w:w="105" w:type="dxa"/>
            </w:tcMar>
            <w:vAlign w:val="center"/>
          </w:tcPr>
          <w:p w14:paraId="33834DBE" w14:textId="77777777" w:rsidR="005C3677" w:rsidRDefault="00000000">
            <w:pPr>
              <w:jc w:val="center"/>
            </w:pPr>
            <w:r>
              <w:t>Social Media</w:t>
            </w:r>
          </w:p>
        </w:tc>
        <w:tc>
          <w:tcPr>
            <w:tcW w:w="2520" w:type="dxa"/>
            <w:tcMar>
              <w:top w:w="95" w:type="dxa"/>
              <w:left w:w="105" w:type="dxa"/>
              <w:bottom w:w="95" w:type="dxa"/>
              <w:right w:w="105" w:type="dxa"/>
            </w:tcMar>
            <w:vAlign w:val="center"/>
          </w:tcPr>
          <w:p w14:paraId="4F4A3323" w14:textId="77777777" w:rsidR="005C3677" w:rsidRDefault="00000000">
            <w:r>
              <w:t>Program hype post</w:t>
            </w:r>
          </w:p>
        </w:tc>
        <w:tc>
          <w:tcPr>
            <w:tcW w:w="2520" w:type="dxa"/>
            <w:tcMar>
              <w:top w:w="95" w:type="dxa"/>
              <w:left w:w="105" w:type="dxa"/>
              <w:bottom w:w="95" w:type="dxa"/>
              <w:right w:w="105" w:type="dxa"/>
            </w:tcMar>
            <w:vAlign w:val="center"/>
          </w:tcPr>
          <w:p w14:paraId="6C9899A2" w14:textId="77777777" w:rsidR="005C3677" w:rsidRDefault="00000000">
            <w:r>
              <w:t>Graphic headline: Something Powerful Is Taking Shape</w:t>
            </w:r>
          </w:p>
        </w:tc>
      </w:tr>
      <w:tr w:rsidR="005C3677" w14:paraId="605D8847" w14:textId="77777777">
        <w:trPr>
          <w:jc w:val="center"/>
        </w:trPr>
        <w:tc>
          <w:tcPr>
            <w:tcW w:w="2520" w:type="dxa"/>
            <w:tcMar>
              <w:top w:w="95" w:type="dxa"/>
              <w:left w:w="105" w:type="dxa"/>
              <w:bottom w:w="95" w:type="dxa"/>
              <w:right w:w="105" w:type="dxa"/>
            </w:tcMar>
            <w:vAlign w:val="center"/>
          </w:tcPr>
          <w:p w14:paraId="10ACFC15" w14:textId="77777777" w:rsidR="005C3677" w:rsidRDefault="00000000">
            <w:r>
              <w:t>Tuesday, September 29</w:t>
            </w:r>
          </w:p>
        </w:tc>
        <w:tc>
          <w:tcPr>
            <w:tcW w:w="2520" w:type="dxa"/>
            <w:tcMar>
              <w:top w:w="95" w:type="dxa"/>
              <w:left w:w="105" w:type="dxa"/>
              <w:bottom w:w="95" w:type="dxa"/>
              <w:right w:w="105" w:type="dxa"/>
            </w:tcMar>
            <w:vAlign w:val="center"/>
          </w:tcPr>
          <w:p w14:paraId="574F6939" w14:textId="77777777" w:rsidR="005C3677" w:rsidRDefault="00000000">
            <w:pPr>
              <w:jc w:val="center"/>
            </w:pPr>
            <w:r>
              <w:t>Email</w:t>
            </w:r>
          </w:p>
        </w:tc>
        <w:tc>
          <w:tcPr>
            <w:tcW w:w="2520" w:type="dxa"/>
            <w:tcMar>
              <w:top w:w="95" w:type="dxa"/>
              <w:left w:w="105" w:type="dxa"/>
              <w:bottom w:w="95" w:type="dxa"/>
              <w:right w:w="105" w:type="dxa"/>
            </w:tcMar>
            <w:vAlign w:val="center"/>
          </w:tcPr>
          <w:p w14:paraId="1C84A75F" w14:textId="77777777" w:rsidR="005C3677" w:rsidRDefault="00000000">
            <w:r>
              <w:t>Early bird ending soon email</w:t>
            </w:r>
          </w:p>
        </w:tc>
        <w:tc>
          <w:tcPr>
            <w:tcW w:w="2520" w:type="dxa"/>
            <w:tcMar>
              <w:top w:w="95" w:type="dxa"/>
              <w:left w:w="105" w:type="dxa"/>
              <w:bottom w:w="95" w:type="dxa"/>
              <w:right w:w="105" w:type="dxa"/>
            </w:tcMar>
            <w:vAlign w:val="center"/>
          </w:tcPr>
          <w:p w14:paraId="28159E10" w14:textId="77777777" w:rsidR="005C3677" w:rsidRDefault="00000000">
            <w:r>
              <w:t>Email banner: Early Bird Ends Soon</w:t>
            </w:r>
          </w:p>
        </w:tc>
      </w:tr>
      <w:tr w:rsidR="005C3677" w14:paraId="69E6EB2C" w14:textId="77777777">
        <w:trPr>
          <w:jc w:val="center"/>
        </w:trPr>
        <w:tc>
          <w:tcPr>
            <w:tcW w:w="2520" w:type="dxa"/>
            <w:tcMar>
              <w:top w:w="95" w:type="dxa"/>
              <w:left w:w="105" w:type="dxa"/>
              <w:bottom w:w="95" w:type="dxa"/>
              <w:right w:w="105" w:type="dxa"/>
            </w:tcMar>
            <w:vAlign w:val="center"/>
          </w:tcPr>
          <w:p w14:paraId="7F41FC08" w14:textId="77777777" w:rsidR="005C3677" w:rsidRDefault="00000000">
            <w:r>
              <w:t>Wednesday, September 30</w:t>
            </w:r>
          </w:p>
        </w:tc>
        <w:tc>
          <w:tcPr>
            <w:tcW w:w="2520" w:type="dxa"/>
            <w:tcMar>
              <w:top w:w="95" w:type="dxa"/>
              <w:left w:w="105" w:type="dxa"/>
              <w:bottom w:w="95" w:type="dxa"/>
              <w:right w:w="105" w:type="dxa"/>
            </w:tcMar>
            <w:vAlign w:val="center"/>
          </w:tcPr>
          <w:p w14:paraId="216EC2DB" w14:textId="77777777" w:rsidR="005C3677" w:rsidRDefault="00000000">
            <w:pPr>
              <w:jc w:val="center"/>
            </w:pPr>
            <w:r>
              <w:t>Social Media</w:t>
            </w:r>
          </w:p>
        </w:tc>
        <w:tc>
          <w:tcPr>
            <w:tcW w:w="2520" w:type="dxa"/>
            <w:tcMar>
              <w:top w:w="95" w:type="dxa"/>
              <w:left w:w="105" w:type="dxa"/>
              <w:bottom w:w="95" w:type="dxa"/>
              <w:right w:w="105" w:type="dxa"/>
            </w:tcMar>
            <w:vAlign w:val="center"/>
          </w:tcPr>
          <w:p w14:paraId="31362074" w14:textId="77777777" w:rsidR="005C3677" w:rsidRDefault="00000000">
            <w:r>
              <w:t>Last call is coming</w:t>
            </w:r>
          </w:p>
        </w:tc>
        <w:tc>
          <w:tcPr>
            <w:tcW w:w="2520" w:type="dxa"/>
            <w:tcMar>
              <w:top w:w="95" w:type="dxa"/>
              <w:left w:w="105" w:type="dxa"/>
              <w:bottom w:w="95" w:type="dxa"/>
              <w:right w:w="105" w:type="dxa"/>
            </w:tcMar>
            <w:vAlign w:val="center"/>
          </w:tcPr>
          <w:p w14:paraId="0487D444" w14:textId="77777777" w:rsidR="005C3677" w:rsidRDefault="00000000">
            <w:r>
              <w:t>Graphic headline: Last Chance Is Coming</w:t>
            </w:r>
          </w:p>
        </w:tc>
      </w:tr>
      <w:tr w:rsidR="005C3677" w14:paraId="47E123D9" w14:textId="77777777">
        <w:trPr>
          <w:jc w:val="center"/>
        </w:trPr>
        <w:tc>
          <w:tcPr>
            <w:tcW w:w="2520" w:type="dxa"/>
            <w:tcMar>
              <w:top w:w="95" w:type="dxa"/>
              <w:left w:w="105" w:type="dxa"/>
              <w:bottom w:w="95" w:type="dxa"/>
              <w:right w:w="105" w:type="dxa"/>
            </w:tcMar>
            <w:vAlign w:val="center"/>
          </w:tcPr>
          <w:p w14:paraId="5AD8F935" w14:textId="77777777" w:rsidR="005C3677" w:rsidRDefault="00000000">
            <w:r>
              <w:t>Thursday, October 1</w:t>
            </w:r>
          </w:p>
        </w:tc>
        <w:tc>
          <w:tcPr>
            <w:tcW w:w="2520" w:type="dxa"/>
            <w:tcMar>
              <w:top w:w="95" w:type="dxa"/>
              <w:left w:w="105" w:type="dxa"/>
              <w:bottom w:w="95" w:type="dxa"/>
              <w:right w:w="105" w:type="dxa"/>
            </w:tcMar>
            <w:vAlign w:val="center"/>
          </w:tcPr>
          <w:p w14:paraId="50DD5A9E" w14:textId="77777777" w:rsidR="005C3677" w:rsidRDefault="00000000">
            <w:pPr>
              <w:jc w:val="center"/>
            </w:pPr>
            <w:r>
              <w:t>Email</w:t>
            </w:r>
          </w:p>
        </w:tc>
        <w:tc>
          <w:tcPr>
            <w:tcW w:w="2520" w:type="dxa"/>
            <w:tcMar>
              <w:top w:w="95" w:type="dxa"/>
              <w:left w:w="105" w:type="dxa"/>
              <w:bottom w:w="95" w:type="dxa"/>
              <w:right w:w="105" w:type="dxa"/>
            </w:tcMar>
            <w:vAlign w:val="center"/>
          </w:tcPr>
          <w:p w14:paraId="56EA3C9C" w14:textId="77777777" w:rsidR="005C3677" w:rsidRDefault="00000000">
            <w:r>
              <w:t>Early bird pricing ends soon</w:t>
            </w:r>
          </w:p>
        </w:tc>
        <w:tc>
          <w:tcPr>
            <w:tcW w:w="2520" w:type="dxa"/>
            <w:tcMar>
              <w:top w:w="95" w:type="dxa"/>
              <w:left w:w="105" w:type="dxa"/>
              <w:bottom w:w="95" w:type="dxa"/>
              <w:right w:w="105" w:type="dxa"/>
            </w:tcMar>
            <w:vAlign w:val="center"/>
          </w:tcPr>
          <w:p w14:paraId="73240502" w14:textId="77777777" w:rsidR="005C3677" w:rsidRDefault="00000000">
            <w:r>
              <w:t>Email banner: Early Bird Pricing Ends Soon</w:t>
            </w:r>
          </w:p>
        </w:tc>
      </w:tr>
      <w:tr w:rsidR="005C3677" w14:paraId="6556A68E" w14:textId="77777777">
        <w:trPr>
          <w:jc w:val="center"/>
        </w:trPr>
        <w:tc>
          <w:tcPr>
            <w:tcW w:w="2520" w:type="dxa"/>
            <w:tcMar>
              <w:top w:w="95" w:type="dxa"/>
              <w:left w:w="105" w:type="dxa"/>
              <w:bottom w:w="95" w:type="dxa"/>
              <w:right w:w="105" w:type="dxa"/>
            </w:tcMar>
            <w:vAlign w:val="center"/>
          </w:tcPr>
          <w:p w14:paraId="23291B11" w14:textId="77777777" w:rsidR="005C3677" w:rsidRDefault="00000000">
            <w:r>
              <w:t>Thursday, October 1</w:t>
            </w:r>
          </w:p>
        </w:tc>
        <w:tc>
          <w:tcPr>
            <w:tcW w:w="2520" w:type="dxa"/>
            <w:tcMar>
              <w:top w:w="95" w:type="dxa"/>
              <w:left w:w="105" w:type="dxa"/>
              <w:bottom w:w="95" w:type="dxa"/>
              <w:right w:w="105" w:type="dxa"/>
            </w:tcMar>
            <w:vAlign w:val="center"/>
          </w:tcPr>
          <w:p w14:paraId="7B002FD7" w14:textId="77777777" w:rsidR="005C3677" w:rsidRDefault="00000000">
            <w:pPr>
              <w:jc w:val="center"/>
            </w:pPr>
            <w:r>
              <w:t>Social Media</w:t>
            </w:r>
          </w:p>
        </w:tc>
        <w:tc>
          <w:tcPr>
            <w:tcW w:w="2520" w:type="dxa"/>
            <w:tcMar>
              <w:top w:w="95" w:type="dxa"/>
              <w:left w:w="105" w:type="dxa"/>
              <w:bottom w:w="95" w:type="dxa"/>
              <w:right w:w="105" w:type="dxa"/>
            </w:tcMar>
            <w:vAlign w:val="center"/>
          </w:tcPr>
          <w:p w14:paraId="5138550C" w14:textId="77777777" w:rsidR="005C3677" w:rsidRDefault="00000000">
            <w:r>
              <w:t>10 days left post</w:t>
            </w:r>
          </w:p>
        </w:tc>
        <w:tc>
          <w:tcPr>
            <w:tcW w:w="2520" w:type="dxa"/>
            <w:tcMar>
              <w:top w:w="95" w:type="dxa"/>
              <w:left w:w="105" w:type="dxa"/>
              <w:bottom w:w="95" w:type="dxa"/>
              <w:right w:w="105" w:type="dxa"/>
            </w:tcMar>
            <w:vAlign w:val="center"/>
          </w:tcPr>
          <w:p w14:paraId="792396A1" w14:textId="77777777" w:rsidR="005C3677" w:rsidRDefault="00000000">
            <w:r>
              <w:t>Graphic headline: 10 Days Left</w:t>
            </w:r>
          </w:p>
        </w:tc>
      </w:tr>
      <w:tr w:rsidR="005C3677" w14:paraId="4A592BFD" w14:textId="77777777">
        <w:trPr>
          <w:jc w:val="center"/>
        </w:trPr>
        <w:tc>
          <w:tcPr>
            <w:tcW w:w="2520" w:type="dxa"/>
            <w:tcMar>
              <w:top w:w="95" w:type="dxa"/>
              <w:left w:w="105" w:type="dxa"/>
              <w:bottom w:w="95" w:type="dxa"/>
              <w:right w:w="105" w:type="dxa"/>
            </w:tcMar>
            <w:vAlign w:val="center"/>
          </w:tcPr>
          <w:p w14:paraId="48409065" w14:textId="77777777" w:rsidR="005C3677" w:rsidRDefault="00000000">
            <w:r>
              <w:t>Saturday, October 3</w:t>
            </w:r>
          </w:p>
        </w:tc>
        <w:tc>
          <w:tcPr>
            <w:tcW w:w="2520" w:type="dxa"/>
            <w:tcMar>
              <w:top w:w="95" w:type="dxa"/>
              <w:left w:w="105" w:type="dxa"/>
              <w:bottom w:w="95" w:type="dxa"/>
              <w:right w:w="105" w:type="dxa"/>
            </w:tcMar>
            <w:vAlign w:val="center"/>
          </w:tcPr>
          <w:p w14:paraId="6FF0415D" w14:textId="77777777" w:rsidR="005C3677" w:rsidRDefault="00000000">
            <w:pPr>
              <w:jc w:val="center"/>
            </w:pPr>
            <w:r>
              <w:t>Social Media</w:t>
            </w:r>
          </w:p>
        </w:tc>
        <w:tc>
          <w:tcPr>
            <w:tcW w:w="2520" w:type="dxa"/>
            <w:tcMar>
              <w:top w:w="95" w:type="dxa"/>
              <w:left w:w="105" w:type="dxa"/>
              <w:bottom w:w="95" w:type="dxa"/>
              <w:right w:w="105" w:type="dxa"/>
            </w:tcMar>
            <w:vAlign w:val="center"/>
          </w:tcPr>
          <w:p w14:paraId="6F088258" w14:textId="77777777" w:rsidR="005C3677" w:rsidRDefault="00000000">
            <w:r>
              <w:t>Urgency countdown graphic</w:t>
            </w:r>
          </w:p>
        </w:tc>
        <w:tc>
          <w:tcPr>
            <w:tcW w:w="2520" w:type="dxa"/>
            <w:tcMar>
              <w:top w:w="95" w:type="dxa"/>
              <w:left w:w="105" w:type="dxa"/>
              <w:bottom w:w="95" w:type="dxa"/>
              <w:right w:w="105" w:type="dxa"/>
            </w:tcMar>
            <w:vAlign w:val="center"/>
          </w:tcPr>
          <w:p w14:paraId="347D6A06" w14:textId="77777777" w:rsidR="005C3677" w:rsidRDefault="00000000">
            <w:r>
              <w:t>Graphic headline: Almost Time</w:t>
            </w:r>
          </w:p>
        </w:tc>
      </w:tr>
      <w:tr w:rsidR="005C3677" w14:paraId="3D6EE924" w14:textId="77777777">
        <w:trPr>
          <w:jc w:val="center"/>
        </w:trPr>
        <w:tc>
          <w:tcPr>
            <w:tcW w:w="2520" w:type="dxa"/>
            <w:tcMar>
              <w:top w:w="95" w:type="dxa"/>
              <w:left w:w="105" w:type="dxa"/>
              <w:bottom w:w="95" w:type="dxa"/>
              <w:right w:w="105" w:type="dxa"/>
            </w:tcMar>
            <w:vAlign w:val="center"/>
          </w:tcPr>
          <w:p w14:paraId="59F97182" w14:textId="77777777" w:rsidR="005C3677" w:rsidRDefault="00000000">
            <w:r>
              <w:t>Tuesday, October 6</w:t>
            </w:r>
          </w:p>
        </w:tc>
        <w:tc>
          <w:tcPr>
            <w:tcW w:w="2520" w:type="dxa"/>
            <w:tcMar>
              <w:top w:w="95" w:type="dxa"/>
              <w:left w:w="105" w:type="dxa"/>
              <w:bottom w:w="95" w:type="dxa"/>
              <w:right w:w="105" w:type="dxa"/>
            </w:tcMar>
            <w:vAlign w:val="center"/>
          </w:tcPr>
          <w:p w14:paraId="518477F2" w14:textId="77777777" w:rsidR="005C3677" w:rsidRDefault="00000000">
            <w:pPr>
              <w:jc w:val="center"/>
            </w:pPr>
            <w:r>
              <w:t>Email</w:t>
            </w:r>
          </w:p>
        </w:tc>
        <w:tc>
          <w:tcPr>
            <w:tcW w:w="2520" w:type="dxa"/>
            <w:tcMar>
              <w:top w:w="95" w:type="dxa"/>
              <w:left w:w="105" w:type="dxa"/>
              <w:bottom w:w="95" w:type="dxa"/>
              <w:right w:w="105" w:type="dxa"/>
            </w:tcMar>
            <w:vAlign w:val="center"/>
          </w:tcPr>
          <w:p w14:paraId="61FA5215" w14:textId="77777777" w:rsidR="005C3677" w:rsidRDefault="00000000">
            <w:r>
              <w:t>Last chance early bird email</w:t>
            </w:r>
          </w:p>
        </w:tc>
        <w:tc>
          <w:tcPr>
            <w:tcW w:w="2520" w:type="dxa"/>
            <w:tcMar>
              <w:top w:w="95" w:type="dxa"/>
              <w:left w:w="105" w:type="dxa"/>
              <w:bottom w:w="95" w:type="dxa"/>
              <w:right w:w="105" w:type="dxa"/>
            </w:tcMar>
            <w:vAlign w:val="center"/>
          </w:tcPr>
          <w:p w14:paraId="5B2BE14B" w14:textId="77777777" w:rsidR="005C3677" w:rsidRDefault="00000000">
            <w:r>
              <w:t>Email banner: Last Chance for Early Bird</w:t>
            </w:r>
          </w:p>
        </w:tc>
      </w:tr>
      <w:tr w:rsidR="005C3677" w14:paraId="55E9E615" w14:textId="77777777">
        <w:trPr>
          <w:jc w:val="center"/>
        </w:trPr>
        <w:tc>
          <w:tcPr>
            <w:tcW w:w="2520" w:type="dxa"/>
            <w:tcMar>
              <w:top w:w="95" w:type="dxa"/>
              <w:left w:w="105" w:type="dxa"/>
              <w:bottom w:w="95" w:type="dxa"/>
              <w:right w:w="105" w:type="dxa"/>
            </w:tcMar>
            <w:vAlign w:val="center"/>
          </w:tcPr>
          <w:p w14:paraId="62F2DD52" w14:textId="77777777" w:rsidR="005C3677" w:rsidRDefault="00000000">
            <w:r>
              <w:t>Wednesday, October 7</w:t>
            </w:r>
          </w:p>
        </w:tc>
        <w:tc>
          <w:tcPr>
            <w:tcW w:w="2520" w:type="dxa"/>
            <w:tcMar>
              <w:top w:w="95" w:type="dxa"/>
              <w:left w:w="105" w:type="dxa"/>
              <w:bottom w:w="95" w:type="dxa"/>
              <w:right w:w="105" w:type="dxa"/>
            </w:tcMar>
            <w:vAlign w:val="center"/>
          </w:tcPr>
          <w:p w14:paraId="1A218B6D" w14:textId="77777777" w:rsidR="005C3677" w:rsidRDefault="00000000">
            <w:pPr>
              <w:jc w:val="center"/>
            </w:pPr>
            <w:r>
              <w:t>Social Media</w:t>
            </w:r>
          </w:p>
        </w:tc>
        <w:tc>
          <w:tcPr>
            <w:tcW w:w="2520" w:type="dxa"/>
            <w:tcMar>
              <w:top w:w="95" w:type="dxa"/>
              <w:left w:w="105" w:type="dxa"/>
              <w:bottom w:w="95" w:type="dxa"/>
              <w:right w:w="105" w:type="dxa"/>
            </w:tcMar>
            <w:vAlign w:val="center"/>
          </w:tcPr>
          <w:p w14:paraId="13EE9903" w14:textId="77777777" w:rsidR="005C3677" w:rsidRDefault="00000000">
            <w:r>
              <w:t>Last chance post</w:t>
            </w:r>
          </w:p>
        </w:tc>
        <w:tc>
          <w:tcPr>
            <w:tcW w:w="2520" w:type="dxa"/>
            <w:tcMar>
              <w:top w:w="95" w:type="dxa"/>
              <w:left w:w="105" w:type="dxa"/>
              <w:bottom w:w="95" w:type="dxa"/>
              <w:right w:w="105" w:type="dxa"/>
            </w:tcMar>
            <w:vAlign w:val="center"/>
          </w:tcPr>
          <w:p w14:paraId="4370B559" w14:textId="77777777" w:rsidR="005C3677" w:rsidRDefault="00000000">
            <w:r>
              <w:t>Graphic headline: Clock's Ticking</w:t>
            </w:r>
          </w:p>
        </w:tc>
      </w:tr>
      <w:tr w:rsidR="005C3677" w14:paraId="70D5DC95" w14:textId="77777777">
        <w:trPr>
          <w:jc w:val="center"/>
        </w:trPr>
        <w:tc>
          <w:tcPr>
            <w:tcW w:w="2520" w:type="dxa"/>
            <w:tcMar>
              <w:top w:w="95" w:type="dxa"/>
              <w:left w:w="105" w:type="dxa"/>
              <w:bottom w:w="95" w:type="dxa"/>
              <w:right w:w="105" w:type="dxa"/>
            </w:tcMar>
            <w:vAlign w:val="center"/>
          </w:tcPr>
          <w:p w14:paraId="092C89CD" w14:textId="77777777" w:rsidR="005C3677" w:rsidRDefault="00000000">
            <w:r>
              <w:t>Thursday, October 8</w:t>
            </w:r>
          </w:p>
        </w:tc>
        <w:tc>
          <w:tcPr>
            <w:tcW w:w="2520" w:type="dxa"/>
            <w:tcMar>
              <w:top w:w="95" w:type="dxa"/>
              <w:left w:w="105" w:type="dxa"/>
              <w:bottom w:w="95" w:type="dxa"/>
              <w:right w:w="105" w:type="dxa"/>
            </w:tcMar>
            <w:vAlign w:val="center"/>
          </w:tcPr>
          <w:p w14:paraId="0CAF2C9B" w14:textId="77777777" w:rsidR="005C3677" w:rsidRDefault="00000000">
            <w:pPr>
              <w:jc w:val="center"/>
            </w:pPr>
            <w:r>
              <w:t>Social Media</w:t>
            </w:r>
          </w:p>
        </w:tc>
        <w:tc>
          <w:tcPr>
            <w:tcW w:w="2520" w:type="dxa"/>
            <w:tcMar>
              <w:top w:w="95" w:type="dxa"/>
              <w:left w:w="105" w:type="dxa"/>
              <w:bottom w:w="95" w:type="dxa"/>
              <w:right w:w="105" w:type="dxa"/>
            </w:tcMar>
            <w:vAlign w:val="center"/>
          </w:tcPr>
          <w:p w14:paraId="374EF373" w14:textId="77777777" w:rsidR="005C3677" w:rsidRDefault="00000000">
            <w:r>
              <w:t>Final early bird reminder</w:t>
            </w:r>
          </w:p>
        </w:tc>
        <w:tc>
          <w:tcPr>
            <w:tcW w:w="2520" w:type="dxa"/>
            <w:tcMar>
              <w:top w:w="95" w:type="dxa"/>
              <w:left w:w="105" w:type="dxa"/>
              <w:bottom w:w="95" w:type="dxa"/>
              <w:right w:w="105" w:type="dxa"/>
            </w:tcMar>
            <w:vAlign w:val="center"/>
          </w:tcPr>
          <w:p w14:paraId="6ADE6502" w14:textId="77777777" w:rsidR="005C3677" w:rsidRDefault="00000000">
            <w:r>
              <w:t>Graphic headline: Last Chance for Early Bird</w:t>
            </w:r>
          </w:p>
        </w:tc>
      </w:tr>
      <w:tr w:rsidR="005C3677" w14:paraId="368283EB" w14:textId="77777777">
        <w:trPr>
          <w:jc w:val="center"/>
        </w:trPr>
        <w:tc>
          <w:tcPr>
            <w:tcW w:w="2520" w:type="dxa"/>
            <w:tcMar>
              <w:top w:w="95" w:type="dxa"/>
              <w:left w:w="105" w:type="dxa"/>
              <w:bottom w:w="95" w:type="dxa"/>
              <w:right w:w="105" w:type="dxa"/>
            </w:tcMar>
            <w:vAlign w:val="center"/>
          </w:tcPr>
          <w:p w14:paraId="577C3ED5" w14:textId="77777777" w:rsidR="005C3677" w:rsidRDefault="00000000">
            <w:r>
              <w:t>Sunday, October 11</w:t>
            </w:r>
          </w:p>
        </w:tc>
        <w:tc>
          <w:tcPr>
            <w:tcW w:w="2520" w:type="dxa"/>
            <w:tcMar>
              <w:top w:w="95" w:type="dxa"/>
              <w:left w:w="105" w:type="dxa"/>
              <w:bottom w:w="95" w:type="dxa"/>
              <w:right w:w="105" w:type="dxa"/>
            </w:tcMar>
            <w:vAlign w:val="center"/>
          </w:tcPr>
          <w:p w14:paraId="54835136" w14:textId="77777777" w:rsidR="005C3677" w:rsidRDefault="00000000">
            <w:pPr>
              <w:jc w:val="center"/>
            </w:pPr>
            <w:r>
              <w:t>Social Media</w:t>
            </w:r>
          </w:p>
        </w:tc>
        <w:tc>
          <w:tcPr>
            <w:tcW w:w="2520" w:type="dxa"/>
            <w:tcMar>
              <w:top w:w="95" w:type="dxa"/>
              <w:left w:w="105" w:type="dxa"/>
              <w:bottom w:w="95" w:type="dxa"/>
              <w:right w:w="105" w:type="dxa"/>
            </w:tcMar>
            <w:vAlign w:val="center"/>
          </w:tcPr>
          <w:p w14:paraId="4CCF6AAB" w14:textId="77777777" w:rsidR="005C3677" w:rsidRDefault="00000000">
            <w:r>
              <w:t>Early bird closes today</w:t>
            </w:r>
          </w:p>
        </w:tc>
        <w:tc>
          <w:tcPr>
            <w:tcW w:w="2520" w:type="dxa"/>
            <w:tcMar>
              <w:top w:w="95" w:type="dxa"/>
              <w:left w:w="105" w:type="dxa"/>
              <w:bottom w:w="95" w:type="dxa"/>
              <w:right w:w="105" w:type="dxa"/>
            </w:tcMar>
            <w:vAlign w:val="center"/>
          </w:tcPr>
          <w:p w14:paraId="4C3C0B18" w14:textId="77777777" w:rsidR="005C3677" w:rsidRDefault="00000000">
            <w:r>
              <w:t>Graphic headline: Ends Today</w:t>
            </w:r>
          </w:p>
        </w:tc>
      </w:tr>
      <w:tr w:rsidR="005C3677" w14:paraId="67970257" w14:textId="77777777">
        <w:trPr>
          <w:jc w:val="center"/>
        </w:trPr>
        <w:tc>
          <w:tcPr>
            <w:tcW w:w="2520" w:type="dxa"/>
            <w:tcMar>
              <w:top w:w="95" w:type="dxa"/>
              <w:left w:w="105" w:type="dxa"/>
              <w:bottom w:w="95" w:type="dxa"/>
              <w:right w:w="105" w:type="dxa"/>
            </w:tcMar>
            <w:vAlign w:val="center"/>
          </w:tcPr>
          <w:p w14:paraId="480B8CF0" w14:textId="77777777" w:rsidR="005C3677" w:rsidRDefault="00000000">
            <w:r>
              <w:t>Tuesday, October 13</w:t>
            </w:r>
          </w:p>
        </w:tc>
        <w:tc>
          <w:tcPr>
            <w:tcW w:w="2520" w:type="dxa"/>
            <w:tcMar>
              <w:top w:w="95" w:type="dxa"/>
              <w:left w:w="105" w:type="dxa"/>
              <w:bottom w:w="95" w:type="dxa"/>
              <w:right w:w="105" w:type="dxa"/>
            </w:tcMar>
            <w:vAlign w:val="center"/>
          </w:tcPr>
          <w:p w14:paraId="7E2AA05C" w14:textId="77777777" w:rsidR="005C3677" w:rsidRDefault="00000000">
            <w:pPr>
              <w:jc w:val="center"/>
            </w:pPr>
            <w:r>
              <w:t>Email</w:t>
            </w:r>
          </w:p>
        </w:tc>
        <w:tc>
          <w:tcPr>
            <w:tcW w:w="2520" w:type="dxa"/>
            <w:tcMar>
              <w:top w:w="95" w:type="dxa"/>
              <w:left w:w="105" w:type="dxa"/>
              <w:bottom w:w="95" w:type="dxa"/>
              <w:right w:w="105" w:type="dxa"/>
            </w:tcMar>
            <w:vAlign w:val="center"/>
          </w:tcPr>
          <w:p w14:paraId="4456ED12" w14:textId="77777777" w:rsidR="005C3677" w:rsidRDefault="00000000">
            <w:r>
              <w:t>What to expect email</w:t>
            </w:r>
          </w:p>
        </w:tc>
        <w:tc>
          <w:tcPr>
            <w:tcW w:w="2520" w:type="dxa"/>
            <w:tcMar>
              <w:top w:w="95" w:type="dxa"/>
              <w:left w:w="105" w:type="dxa"/>
              <w:bottom w:w="95" w:type="dxa"/>
              <w:right w:w="105" w:type="dxa"/>
            </w:tcMar>
            <w:vAlign w:val="center"/>
          </w:tcPr>
          <w:p w14:paraId="55D1AAEC" w14:textId="77777777" w:rsidR="005C3677" w:rsidRDefault="00000000">
            <w:r>
              <w:t>Email banner: What to Expect</w:t>
            </w:r>
          </w:p>
        </w:tc>
      </w:tr>
      <w:tr w:rsidR="005C3677" w14:paraId="2F0F8A26" w14:textId="77777777">
        <w:trPr>
          <w:jc w:val="center"/>
        </w:trPr>
        <w:tc>
          <w:tcPr>
            <w:tcW w:w="2520" w:type="dxa"/>
            <w:tcMar>
              <w:top w:w="95" w:type="dxa"/>
              <w:left w:w="105" w:type="dxa"/>
              <w:bottom w:w="95" w:type="dxa"/>
              <w:right w:w="105" w:type="dxa"/>
            </w:tcMar>
            <w:vAlign w:val="center"/>
          </w:tcPr>
          <w:p w14:paraId="27419EF2" w14:textId="77777777" w:rsidR="005C3677" w:rsidRDefault="00000000">
            <w:r>
              <w:t>Thursday, October 15</w:t>
            </w:r>
          </w:p>
        </w:tc>
        <w:tc>
          <w:tcPr>
            <w:tcW w:w="2520" w:type="dxa"/>
            <w:tcMar>
              <w:top w:w="95" w:type="dxa"/>
              <w:left w:w="105" w:type="dxa"/>
              <w:bottom w:w="95" w:type="dxa"/>
              <w:right w:w="105" w:type="dxa"/>
            </w:tcMar>
            <w:vAlign w:val="center"/>
          </w:tcPr>
          <w:p w14:paraId="1B7B6D80" w14:textId="77777777" w:rsidR="005C3677" w:rsidRDefault="00000000">
            <w:pPr>
              <w:jc w:val="center"/>
            </w:pPr>
            <w:r>
              <w:t>Social Media</w:t>
            </w:r>
          </w:p>
        </w:tc>
        <w:tc>
          <w:tcPr>
            <w:tcW w:w="2520" w:type="dxa"/>
            <w:tcMar>
              <w:top w:w="95" w:type="dxa"/>
              <w:left w:w="105" w:type="dxa"/>
              <w:bottom w:w="95" w:type="dxa"/>
              <w:right w:w="105" w:type="dxa"/>
            </w:tcMar>
            <w:vAlign w:val="center"/>
          </w:tcPr>
          <w:p w14:paraId="69249B31" w14:textId="77777777" w:rsidR="005C3677" w:rsidRDefault="00000000">
            <w:r>
              <w:t>Workshop and entertainment highlight</w:t>
            </w:r>
          </w:p>
        </w:tc>
        <w:tc>
          <w:tcPr>
            <w:tcW w:w="2520" w:type="dxa"/>
            <w:tcMar>
              <w:top w:w="95" w:type="dxa"/>
              <w:left w:w="105" w:type="dxa"/>
              <w:bottom w:w="95" w:type="dxa"/>
              <w:right w:w="105" w:type="dxa"/>
            </w:tcMar>
            <w:vAlign w:val="center"/>
          </w:tcPr>
          <w:p w14:paraId="3C62A2E2" w14:textId="77777777" w:rsidR="005C3677" w:rsidRDefault="00000000">
            <w:r>
              <w:t>Graphic headline: October Is Full of Highlights</w:t>
            </w:r>
          </w:p>
        </w:tc>
      </w:tr>
      <w:tr w:rsidR="005C3677" w14:paraId="5AA85725" w14:textId="77777777">
        <w:trPr>
          <w:jc w:val="center"/>
        </w:trPr>
        <w:tc>
          <w:tcPr>
            <w:tcW w:w="2520" w:type="dxa"/>
            <w:tcMar>
              <w:top w:w="95" w:type="dxa"/>
              <w:left w:w="105" w:type="dxa"/>
              <w:bottom w:w="95" w:type="dxa"/>
              <w:right w:w="105" w:type="dxa"/>
            </w:tcMar>
            <w:vAlign w:val="center"/>
          </w:tcPr>
          <w:p w14:paraId="0233A9AD" w14:textId="77777777" w:rsidR="005C3677" w:rsidRDefault="00000000">
            <w:r>
              <w:lastRenderedPageBreak/>
              <w:t>Sunday, October 18</w:t>
            </w:r>
          </w:p>
        </w:tc>
        <w:tc>
          <w:tcPr>
            <w:tcW w:w="2520" w:type="dxa"/>
            <w:tcMar>
              <w:top w:w="95" w:type="dxa"/>
              <w:left w:w="105" w:type="dxa"/>
              <w:bottom w:w="95" w:type="dxa"/>
              <w:right w:w="105" w:type="dxa"/>
            </w:tcMar>
            <w:vAlign w:val="center"/>
          </w:tcPr>
          <w:p w14:paraId="13010B78" w14:textId="77777777" w:rsidR="005C3677" w:rsidRDefault="00000000">
            <w:pPr>
              <w:jc w:val="center"/>
            </w:pPr>
            <w:r>
              <w:t>Social Media</w:t>
            </w:r>
          </w:p>
        </w:tc>
        <w:tc>
          <w:tcPr>
            <w:tcW w:w="2520" w:type="dxa"/>
            <w:tcMar>
              <w:top w:w="95" w:type="dxa"/>
              <w:left w:w="105" w:type="dxa"/>
              <w:bottom w:w="95" w:type="dxa"/>
              <w:right w:w="105" w:type="dxa"/>
            </w:tcMar>
            <w:vAlign w:val="center"/>
          </w:tcPr>
          <w:p w14:paraId="2A21C839" w14:textId="77777777" w:rsidR="005C3677" w:rsidRDefault="00000000">
            <w:r>
              <w:t>One week to go</w:t>
            </w:r>
          </w:p>
        </w:tc>
        <w:tc>
          <w:tcPr>
            <w:tcW w:w="2520" w:type="dxa"/>
            <w:tcMar>
              <w:top w:w="95" w:type="dxa"/>
              <w:left w:w="105" w:type="dxa"/>
              <w:bottom w:w="95" w:type="dxa"/>
              <w:right w:w="105" w:type="dxa"/>
            </w:tcMar>
            <w:vAlign w:val="center"/>
          </w:tcPr>
          <w:p w14:paraId="6D0B0414" w14:textId="77777777" w:rsidR="005C3677" w:rsidRDefault="00000000">
            <w:r>
              <w:t>Graphic headline: One Week to Go</w:t>
            </w:r>
          </w:p>
        </w:tc>
      </w:tr>
      <w:tr w:rsidR="005C3677" w14:paraId="134D07D6" w14:textId="77777777">
        <w:trPr>
          <w:jc w:val="center"/>
        </w:trPr>
        <w:tc>
          <w:tcPr>
            <w:tcW w:w="2520" w:type="dxa"/>
            <w:tcMar>
              <w:top w:w="95" w:type="dxa"/>
              <w:left w:w="105" w:type="dxa"/>
              <w:bottom w:w="95" w:type="dxa"/>
              <w:right w:w="105" w:type="dxa"/>
            </w:tcMar>
            <w:vAlign w:val="center"/>
          </w:tcPr>
          <w:p w14:paraId="0724053B" w14:textId="77777777" w:rsidR="005C3677" w:rsidRDefault="00000000">
            <w:r>
              <w:t>Monday, October 19</w:t>
            </w:r>
          </w:p>
        </w:tc>
        <w:tc>
          <w:tcPr>
            <w:tcW w:w="2520" w:type="dxa"/>
            <w:tcMar>
              <w:top w:w="95" w:type="dxa"/>
              <w:left w:w="105" w:type="dxa"/>
              <w:bottom w:w="95" w:type="dxa"/>
              <w:right w:w="105" w:type="dxa"/>
            </w:tcMar>
            <w:vAlign w:val="center"/>
          </w:tcPr>
          <w:p w14:paraId="0BE9534C" w14:textId="77777777" w:rsidR="005C3677" w:rsidRDefault="00000000">
            <w:pPr>
              <w:jc w:val="center"/>
            </w:pPr>
            <w:r>
              <w:t>Social Media</w:t>
            </w:r>
          </w:p>
        </w:tc>
        <w:tc>
          <w:tcPr>
            <w:tcW w:w="2520" w:type="dxa"/>
            <w:tcMar>
              <w:top w:w="95" w:type="dxa"/>
              <w:left w:w="105" w:type="dxa"/>
              <w:bottom w:w="95" w:type="dxa"/>
              <w:right w:w="105" w:type="dxa"/>
            </w:tcMar>
            <w:vAlign w:val="center"/>
          </w:tcPr>
          <w:p w14:paraId="112D3A31" w14:textId="77777777" w:rsidR="005C3677" w:rsidRDefault="00000000">
            <w:r>
              <w:t>Four days to go</w:t>
            </w:r>
          </w:p>
        </w:tc>
        <w:tc>
          <w:tcPr>
            <w:tcW w:w="2520" w:type="dxa"/>
            <w:tcMar>
              <w:top w:w="95" w:type="dxa"/>
              <w:left w:w="105" w:type="dxa"/>
              <w:bottom w:w="95" w:type="dxa"/>
              <w:right w:w="105" w:type="dxa"/>
            </w:tcMar>
            <w:vAlign w:val="center"/>
          </w:tcPr>
          <w:p w14:paraId="0F1E2A64" w14:textId="77777777" w:rsidR="005C3677" w:rsidRDefault="00000000">
            <w:r>
              <w:t>Graphic headline: 4 Days to Go</w:t>
            </w:r>
          </w:p>
        </w:tc>
      </w:tr>
      <w:tr w:rsidR="005C3677" w14:paraId="0A9FEF36" w14:textId="77777777">
        <w:trPr>
          <w:jc w:val="center"/>
        </w:trPr>
        <w:tc>
          <w:tcPr>
            <w:tcW w:w="2520" w:type="dxa"/>
            <w:tcMar>
              <w:top w:w="95" w:type="dxa"/>
              <w:left w:w="105" w:type="dxa"/>
              <w:bottom w:w="95" w:type="dxa"/>
              <w:right w:w="105" w:type="dxa"/>
            </w:tcMar>
            <w:vAlign w:val="center"/>
          </w:tcPr>
          <w:p w14:paraId="0D32577D" w14:textId="77777777" w:rsidR="005C3677" w:rsidRDefault="00000000">
            <w:r>
              <w:t>Tuesday, October 20</w:t>
            </w:r>
          </w:p>
        </w:tc>
        <w:tc>
          <w:tcPr>
            <w:tcW w:w="2520" w:type="dxa"/>
            <w:tcMar>
              <w:top w:w="95" w:type="dxa"/>
              <w:left w:w="105" w:type="dxa"/>
              <w:bottom w:w="95" w:type="dxa"/>
              <w:right w:w="105" w:type="dxa"/>
            </w:tcMar>
            <w:vAlign w:val="center"/>
          </w:tcPr>
          <w:p w14:paraId="5F531978" w14:textId="77777777" w:rsidR="005C3677" w:rsidRDefault="00000000">
            <w:pPr>
              <w:jc w:val="center"/>
            </w:pPr>
            <w:r>
              <w:t>Email</w:t>
            </w:r>
          </w:p>
        </w:tc>
        <w:tc>
          <w:tcPr>
            <w:tcW w:w="2520" w:type="dxa"/>
            <w:tcMar>
              <w:top w:w="95" w:type="dxa"/>
              <w:left w:w="105" w:type="dxa"/>
              <w:bottom w:w="95" w:type="dxa"/>
              <w:right w:w="105" w:type="dxa"/>
            </w:tcMar>
            <w:vAlign w:val="center"/>
          </w:tcPr>
          <w:p w14:paraId="1205003D" w14:textId="77777777" w:rsidR="005C3677" w:rsidRDefault="00000000">
            <w:r>
              <w:t>Final details email</w:t>
            </w:r>
          </w:p>
        </w:tc>
        <w:tc>
          <w:tcPr>
            <w:tcW w:w="2520" w:type="dxa"/>
            <w:tcMar>
              <w:top w:w="95" w:type="dxa"/>
              <w:left w:w="105" w:type="dxa"/>
              <w:bottom w:w="95" w:type="dxa"/>
              <w:right w:w="105" w:type="dxa"/>
            </w:tcMar>
            <w:vAlign w:val="center"/>
          </w:tcPr>
          <w:p w14:paraId="64E6F05C" w14:textId="77777777" w:rsidR="005C3677" w:rsidRDefault="00000000">
            <w:r>
              <w:t>Email banner: Final Details</w:t>
            </w:r>
          </w:p>
        </w:tc>
      </w:tr>
      <w:tr w:rsidR="005C3677" w14:paraId="2A013A23" w14:textId="77777777">
        <w:trPr>
          <w:jc w:val="center"/>
        </w:trPr>
        <w:tc>
          <w:tcPr>
            <w:tcW w:w="2520" w:type="dxa"/>
            <w:tcMar>
              <w:top w:w="95" w:type="dxa"/>
              <w:left w:w="105" w:type="dxa"/>
              <w:bottom w:w="95" w:type="dxa"/>
              <w:right w:w="105" w:type="dxa"/>
            </w:tcMar>
            <w:vAlign w:val="center"/>
          </w:tcPr>
          <w:p w14:paraId="34A8B2C6" w14:textId="77777777" w:rsidR="005C3677" w:rsidRDefault="00000000">
            <w:r>
              <w:t>Tuesday, October 20</w:t>
            </w:r>
          </w:p>
        </w:tc>
        <w:tc>
          <w:tcPr>
            <w:tcW w:w="2520" w:type="dxa"/>
            <w:tcMar>
              <w:top w:w="95" w:type="dxa"/>
              <w:left w:w="105" w:type="dxa"/>
              <w:bottom w:w="95" w:type="dxa"/>
              <w:right w:w="105" w:type="dxa"/>
            </w:tcMar>
            <w:vAlign w:val="center"/>
          </w:tcPr>
          <w:p w14:paraId="46DF2CB2" w14:textId="77777777" w:rsidR="005C3677" w:rsidRDefault="00000000">
            <w:pPr>
              <w:jc w:val="center"/>
            </w:pPr>
            <w:r>
              <w:t>Social Media</w:t>
            </w:r>
          </w:p>
        </w:tc>
        <w:tc>
          <w:tcPr>
            <w:tcW w:w="2520" w:type="dxa"/>
            <w:tcMar>
              <w:top w:w="95" w:type="dxa"/>
              <w:left w:w="105" w:type="dxa"/>
              <w:bottom w:w="95" w:type="dxa"/>
              <w:right w:w="105" w:type="dxa"/>
            </w:tcMar>
            <w:vAlign w:val="center"/>
          </w:tcPr>
          <w:p w14:paraId="7AC28F8A" w14:textId="77777777" w:rsidR="005C3677" w:rsidRDefault="00000000">
            <w:r>
              <w:t>Arrival and parking reminder</w:t>
            </w:r>
          </w:p>
        </w:tc>
        <w:tc>
          <w:tcPr>
            <w:tcW w:w="2520" w:type="dxa"/>
            <w:tcMar>
              <w:top w:w="95" w:type="dxa"/>
              <w:left w:w="105" w:type="dxa"/>
              <w:bottom w:w="95" w:type="dxa"/>
              <w:right w:w="105" w:type="dxa"/>
            </w:tcMar>
            <w:vAlign w:val="center"/>
          </w:tcPr>
          <w:p w14:paraId="15098A09" w14:textId="77777777" w:rsidR="005C3677" w:rsidRDefault="00000000">
            <w:r>
              <w:t>Graphic headline: We Are Ready to Welcome You</w:t>
            </w:r>
          </w:p>
        </w:tc>
      </w:tr>
      <w:tr w:rsidR="005C3677" w14:paraId="6052399B" w14:textId="77777777">
        <w:trPr>
          <w:jc w:val="center"/>
        </w:trPr>
        <w:tc>
          <w:tcPr>
            <w:tcW w:w="2520" w:type="dxa"/>
            <w:tcMar>
              <w:top w:w="95" w:type="dxa"/>
              <w:left w:w="105" w:type="dxa"/>
              <w:bottom w:w="95" w:type="dxa"/>
              <w:right w:w="105" w:type="dxa"/>
            </w:tcMar>
            <w:vAlign w:val="center"/>
          </w:tcPr>
          <w:p w14:paraId="0C201368" w14:textId="77777777" w:rsidR="005C3677" w:rsidRDefault="00000000">
            <w:r>
              <w:t>Wednesday, October 21</w:t>
            </w:r>
          </w:p>
        </w:tc>
        <w:tc>
          <w:tcPr>
            <w:tcW w:w="2520" w:type="dxa"/>
            <w:tcMar>
              <w:top w:w="95" w:type="dxa"/>
              <w:left w:w="105" w:type="dxa"/>
              <w:bottom w:w="95" w:type="dxa"/>
              <w:right w:w="105" w:type="dxa"/>
            </w:tcMar>
            <w:vAlign w:val="center"/>
          </w:tcPr>
          <w:p w14:paraId="45952338" w14:textId="77777777" w:rsidR="005C3677" w:rsidRDefault="00000000">
            <w:pPr>
              <w:jc w:val="center"/>
            </w:pPr>
            <w:r>
              <w:t>Social Media</w:t>
            </w:r>
          </w:p>
        </w:tc>
        <w:tc>
          <w:tcPr>
            <w:tcW w:w="2520" w:type="dxa"/>
            <w:tcMar>
              <w:top w:w="95" w:type="dxa"/>
              <w:left w:w="105" w:type="dxa"/>
              <w:bottom w:w="95" w:type="dxa"/>
              <w:right w:w="105" w:type="dxa"/>
            </w:tcMar>
            <w:vAlign w:val="center"/>
          </w:tcPr>
          <w:p w14:paraId="0574FC28" w14:textId="77777777" w:rsidR="005C3677" w:rsidRDefault="00000000">
            <w:r>
              <w:t>Two days to go</w:t>
            </w:r>
          </w:p>
        </w:tc>
        <w:tc>
          <w:tcPr>
            <w:tcW w:w="2520" w:type="dxa"/>
            <w:tcMar>
              <w:top w:w="95" w:type="dxa"/>
              <w:left w:w="105" w:type="dxa"/>
              <w:bottom w:w="95" w:type="dxa"/>
              <w:right w:w="105" w:type="dxa"/>
            </w:tcMar>
            <w:vAlign w:val="center"/>
          </w:tcPr>
          <w:p w14:paraId="73FA31B7" w14:textId="77777777" w:rsidR="005C3677" w:rsidRDefault="00000000">
            <w:r>
              <w:t>Graphic headline: 2 Days to Go</w:t>
            </w:r>
          </w:p>
        </w:tc>
      </w:tr>
      <w:tr w:rsidR="005C3677" w14:paraId="54A54BD9" w14:textId="77777777">
        <w:trPr>
          <w:jc w:val="center"/>
        </w:trPr>
        <w:tc>
          <w:tcPr>
            <w:tcW w:w="2520" w:type="dxa"/>
            <w:tcMar>
              <w:top w:w="95" w:type="dxa"/>
              <w:left w:w="105" w:type="dxa"/>
              <w:bottom w:w="95" w:type="dxa"/>
              <w:right w:w="105" w:type="dxa"/>
            </w:tcMar>
            <w:vAlign w:val="center"/>
          </w:tcPr>
          <w:p w14:paraId="4D78E086" w14:textId="77777777" w:rsidR="005C3677" w:rsidRDefault="00000000">
            <w:r>
              <w:t>Thursday, October 22</w:t>
            </w:r>
          </w:p>
        </w:tc>
        <w:tc>
          <w:tcPr>
            <w:tcW w:w="2520" w:type="dxa"/>
            <w:tcMar>
              <w:top w:w="95" w:type="dxa"/>
              <w:left w:w="105" w:type="dxa"/>
              <w:bottom w:w="95" w:type="dxa"/>
              <w:right w:w="105" w:type="dxa"/>
            </w:tcMar>
            <w:vAlign w:val="center"/>
          </w:tcPr>
          <w:p w14:paraId="314A6021" w14:textId="77777777" w:rsidR="005C3677" w:rsidRDefault="00000000">
            <w:pPr>
              <w:jc w:val="center"/>
            </w:pPr>
            <w:r>
              <w:t>Social Media</w:t>
            </w:r>
          </w:p>
        </w:tc>
        <w:tc>
          <w:tcPr>
            <w:tcW w:w="2520" w:type="dxa"/>
            <w:tcMar>
              <w:top w:w="95" w:type="dxa"/>
              <w:left w:w="105" w:type="dxa"/>
              <w:bottom w:w="95" w:type="dxa"/>
              <w:right w:w="105" w:type="dxa"/>
            </w:tcMar>
            <w:vAlign w:val="center"/>
          </w:tcPr>
          <w:p w14:paraId="0D56979A" w14:textId="77777777" w:rsidR="005C3677" w:rsidRDefault="00000000">
            <w:r>
              <w:t>Tomorrow is the day</w:t>
            </w:r>
          </w:p>
        </w:tc>
        <w:tc>
          <w:tcPr>
            <w:tcW w:w="2520" w:type="dxa"/>
            <w:tcMar>
              <w:top w:w="95" w:type="dxa"/>
              <w:left w:w="105" w:type="dxa"/>
              <w:bottom w:w="95" w:type="dxa"/>
              <w:right w:w="105" w:type="dxa"/>
            </w:tcMar>
            <w:vAlign w:val="center"/>
          </w:tcPr>
          <w:p w14:paraId="4E02989B" w14:textId="77777777" w:rsidR="005C3677" w:rsidRDefault="00000000">
            <w:r>
              <w:t>Graphic headline: Tomorrow Is the Day</w:t>
            </w:r>
          </w:p>
        </w:tc>
      </w:tr>
      <w:tr w:rsidR="005C3677" w14:paraId="648A508F" w14:textId="77777777">
        <w:trPr>
          <w:jc w:val="center"/>
        </w:trPr>
        <w:tc>
          <w:tcPr>
            <w:tcW w:w="2520" w:type="dxa"/>
            <w:tcMar>
              <w:top w:w="95" w:type="dxa"/>
              <w:left w:w="105" w:type="dxa"/>
              <w:bottom w:w="95" w:type="dxa"/>
              <w:right w:w="105" w:type="dxa"/>
            </w:tcMar>
            <w:vAlign w:val="center"/>
          </w:tcPr>
          <w:p w14:paraId="645B9FFE" w14:textId="77777777" w:rsidR="005C3677" w:rsidRDefault="00000000">
            <w:r>
              <w:t>Friday, October 23</w:t>
            </w:r>
          </w:p>
        </w:tc>
        <w:tc>
          <w:tcPr>
            <w:tcW w:w="2520" w:type="dxa"/>
            <w:tcMar>
              <w:top w:w="95" w:type="dxa"/>
              <w:left w:w="105" w:type="dxa"/>
              <w:bottom w:w="95" w:type="dxa"/>
              <w:right w:w="105" w:type="dxa"/>
            </w:tcMar>
            <w:vAlign w:val="center"/>
          </w:tcPr>
          <w:p w14:paraId="2A15BD26" w14:textId="77777777" w:rsidR="005C3677" w:rsidRDefault="00000000">
            <w:pPr>
              <w:jc w:val="center"/>
            </w:pPr>
            <w:r>
              <w:t>Social Media</w:t>
            </w:r>
          </w:p>
        </w:tc>
        <w:tc>
          <w:tcPr>
            <w:tcW w:w="2520" w:type="dxa"/>
            <w:tcMar>
              <w:top w:w="95" w:type="dxa"/>
              <w:left w:w="105" w:type="dxa"/>
              <w:bottom w:w="95" w:type="dxa"/>
              <w:right w:w="105" w:type="dxa"/>
            </w:tcMar>
            <w:vAlign w:val="center"/>
          </w:tcPr>
          <w:p w14:paraId="1F062789" w14:textId="77777777" w:rsidR="005C3677" w:rsidRDefault="00000000">
            <w:r>
              <w:t>Convention starts today</w:t>
            </w:r>
          </w:p>
        </w:tc>
        <w:tc>
          <w:tcPr>
            <w:tcW w:w="2520" w:type="dxa"/>
            <w:tcMar>
              <w:top w:w="95" w:type="dxa"/>
              <w:left w:w="105" w:type="dxa"/>
              <w:bottom w:w="95" w:type="dxa"/>
              <w:right w:w="105" w:type="dxa"/>
            </w:tcMar>
            <w:vAlign w:val="center"/>
          </w:tcPr>
          <w:p w14:paraId="4A27663F" w14:textId="77777777" w:rsidR="005C3677" w:rsidRDefault="00000000">
            <w:r>
              <w:t>Graphic headline: Welcome Home</w:t>
            </w:r>
          </w:p>
        </w:tc>
      </w:tr>
      <w:tr w:rsidR="005C3677" w14:paraId="3F7A3466" w14:textId="77777777">
        <w:trPr>
          <w:jc w:val="center"/>
        </w:trPr>
        <w:tc>
          <w:tcPr>
            <w:tcW w:w="2520" w:type="dxa"/>
            <w:tcMar>
              <w:top w:w="95" w:type="dxa"/>
              <w:left w:w="105" w:type="dxa"/>
              <w:bottom w:w="95" w:type="dxa"/>
              <w:right w:w="105" w:type="dxa"/>
            </w:tcMar>
            <w:vAlign w:val="center"/>
          </w:tcPr>
          <w:p w14:paraId="29415757" w14:textId="77777777" w:rsidR="005C3677" w:rsidRDefault="00000000">
            <w:r>
              <w:t>Saturday, October 24</w:t>
            </w:r>
          </w:p>
        </w:tc>
        <w:tc>
          <w:tcPr>
            <w:tcW w:w="2520" w:type="dxa"/>
            <w:tcMar>
              <w:top w:w="95" w:type="dxa"/>
              <w:left w:w="105" w:type="dxa"/>
              <w:bottom w:w="95" w:type="dxa"/>
              <w:right w:w="105" w:type="dxa"/>
            </w:tcMar>
            <w:vAlign w:val="center"/>
          </w:tcPr>
          <w:p w14:paraId="4AC072D5" w14:textId="77777777" w:rsidR="005C3677" w:rsidRDefault="00000000">
            <w:pPr>
              <w:jc w:val="center"/>
            </w:pPr>
            <w:r>
              <w:t>Social Media</w:t>
            </w:r>
          </w:p>
        </w:tc>
        <w:tc>
          <w:tcPr>
            <w:tcW w:w="2520" w:type="dxa"/>
            <w:tcMar>
              <w:top w:w="95" w:type="dxa"/>
              <w:left w:w="105" w:type="dxa"/>
              <w:bottom w:w="95" w:type="dxa"/>
              <w:right w:w="105" w:type="dxa"/>
            </w:tcMar>
            <w:vAlign w:val="center"/>
          </w:tcPr>
          <w:p w14:paraId="54022121" w14:textId="77777777" w:rsidR="005C3677" w:rsidRDefault="00000000">
            <w:r>
              <w:t>Day two highlight</w:t>
            </w:r>
          </w:p>
        </w:tc>
        <w:tc>
          <w:tcPr>
            <w:tcW w:w="2520" w:type="dxa"/>
            <w:tcMar>
              <w:top w:w="95" w:type="dxa"/>
              <w:left w:w="105" w:type="dxa"/>
              <w:bottom w:w="95" w:type="dxa"/>
              <w:right w:w="105" w:type="dxa"/>
            </w:tcMar>
            <w:vAlign w:val="center"/>
          </w:tcPr>
          <w:p w14:paraId="70BDE154" w14:textId="77777777" w:rsidR="005C3677" w:rsidRDefault="00000000">
            <w:r>
              <w:t>Graphic headline: Day Two</w:t>
            </w:r>
          </w:p>
        </w:tc>
      </w:tr>
      <w:tr w:rsidR="005C3677" w14:paraId="65D10EB2" w14:textId="77777777">
        <w:trPr>
          <w:jc w:val="center"/>
        </w:trPr>
        <w:tc>
          <w:tcPr>
            <w:tcW w:w="2520" w:type="dxa"/>
            <w:tcMar>
              <w:top w:w="95" w:type="dxa"/>
              <w:left w:w="105" w:type="dxa"/>
              <w:bottom w:w="95" w:type="dxa"/>
              <w:right w:w="105" w:type="dxa"/>
            </w:tcMar>
            <w:vAlign w:val="center"/>
          </w:tcPr>
          <w:p w14:paraId="4E3901A6" w14:textId="77777777" w:rsidR="005C3677" w:rsidRDefault="00000000">
            <w:r>
              <w:t>Sunday, October 25</w:t>
            </w:r>
          </w:p>
        </w:tc>
        <w:tc>
          <w:tcPr>
            <w:tcW w:w="2520" w:type="dxa"/>
            <w:tcMar>
              <w:top w:w="95" w:type="dxa"/>
              <w:left w:w="105" w:type="dxa"/>
              <w:bottom w:w="95" w:type="dxa"/>
              <w:right w:w="105" w:type="dxa"/>
            </w:tcMar>
            <w:vAlign w:val="center"/>
          </w:tcPr>
          <w:p w14:paraId="7C0119EA" w14:textId="77777777" w:rsidR="005C3677" w:rsidRDefault="00000000">
            <w:pPr>
              <w:jc w:val="center"/>
            </w:pPr>
            <w:r>
              <w:t>Social Media</w:t>
            </w:r>
          </w:p>
        </w:tc>
        <w:tc>
          <w:tcPr>
            <w:tcW w:w="2520" w:type="dxa"/>
            <w:tcMar>
              <w:top w:w="95" w:type="dxa"/>
              <w:left w:w="105" w:type="dxa"/>
              <w:bottom w:w="95" w:type="dxa"/>
              <w:right w:w="105" w:type="dxa"/>
            </w:tcMar>
            <w:vAlign w:val="center"/>
          </w:tcPr>
          <w:p w14:paraId="514C1354" w14:textId="77777777" w:rsidR="005C3677" w:rsidRDefault="00000000">
            <w:r>
              <w:t>Closing gratitude post</w:t>
            </w:r>
          </w:p>
        </w:tc>
        <w:tc>
          <w:tcPr>
            <w:tcW w:w="2520" w:type="dxa"/>
            <w:tcMar>
              <w:top w:w="95" w:type="dxa"/>
              <w:left w:w="105" w:type="dxa"/>
              <w:bottom w:w="95" w:type="dxa"/>
              <w:right w:w="105" w:type="dxa"/>
            </w:tcMar>
            <w:vAlign w:val="center"/>
          </w:tcPr>
          <w:p w14:paraId="6E8E57F4" w14:textId="77777777" w:rsidR="005C3677" w:rsidRDefault="00000000">
            <w:r>
              <w:t>Graphic headline: Thank You, Region 7</w:t>
            </w:r>
          </w:p>
        </w:tc>
      </w:tr>
      <w:tr w:rsidR="005C3677" w14:paraId="6AE2301B" w14:textId="77777777">
        <w:trPr>
          <w:jc w:val="center"/>
        </w:trPr>
        <w:tc>
          <w:tcPr>
            <w:tcW w:w="2520" w:type="dxa"/>
            <w:tcMar>
              <w:top w:w="95" w:type="dxa"/>
              <w:left w:w="105" w:type="dxa"/>
              <w:bottom w:w="95" w:type="dxa"/>
              <w:right w:w="105" w:type="dxa"/>
            </w:tcMar>
            <w:vAlign w:val="center"/>
          </w:tcPr>
          <w:p w14:paraId="202DA19A" w14:textId="77777777" w:rsidR="005C3677" w:rsidRDefault="00000000">
            <w:r>
              <w:t>Tuesday, October 27</w:t>
            </w:r>
          </w:p>
        </w:tc>
        <w:tc>
          <w:tcPr>
            <w:tcW w:w="2520" w:type="dxa"/>
            <w:tcMar>
              <w:top w:w="95" w:type="dxa"/>
              <w:left w:w="105" w:type="dxa"/>
              <w:bottom w:w="95" w:type="dxa"/>
              <w:right w:w="105" w:type="dxa"/>
            </w:tcMar>
            <w:vAlign w:val="center"/>
          </w:tcPr>
          <w:p w14:paraId="119D49BE" w14:textId="77777777" w:rsidR="005C3677" w:rsidRDefault="00000000">
            <w:pPr>
              <w:jc w:val="center"/>
            </w:pPr>
            <w:r>
              <w:t>Email</w:t>
            </w:r>
          </w:p>
        </w:tc>
        <w:tc>
          <w:tcPr>
            <w:tcW w:w="2520" w:type="dxa"/>
            <w:tcMar>
              <w:top w:w="95" w:type="dxa"/>
              <w:left w:w="105" w:type="dxa"/>
              <w:bottom w:w="95" w:type="dxa"/>
              <w:right w:w="105" w:type="dxa"/>
            </w:tcMar>
            <w:vAlign w:val="center"/>
          </w:tcPr>
          <w:p w14:paraId="5A22CBB9" w14:textId="77777777" w:rsidR="005C3677" w:rsidRDefault="00000000">
            <w:r>
              <w:t>Thank you email</w:t>
            </w:r>
          </w:p>
        </w:tc>
        <w:tc>
          <w:tcPr>
            <w:tcW w:w="2520" w:type="dxa"/>
            <w:tcMar>
              <w:top w:w="95" w:type="dxa"/>
              <w:left w:w="105" w:type="dxa"/>
              <w:bottom w:w="95" w:type="dxa"/>
              <w:right w:w="105" w:type="dxa"/>
            </w:tcMar>
            <w:vAlign w:val="center"/>
          </w:tcPr>
          <w:p w14:paraId="03EE5FE9" w14:textId="77777777" w:rsidR="005C3677" w:rsidRDefault="00000000">
            <w:r>
              <w:t>Email banner: Thank You for Coming Home</w:t>
            </w:r>
          </w:p>
        </w:tc>
      </w:tr>
      <w:tr w:rsidR="005C3677" w14:paraId="5D08C0B1" w14:textId="77777777">
        <w:trPr>
          <w:jc w:val="center"/>
        </w:trPr>
        <w:tc>
          <w:tcPr>
            <w:tcW w:w="2520" w:type="dxa"/>
            <w:tcMar>
              <w:top w:w="95" w:type="dxa"/>
              <w:left w:w="105" w:type="dxa"/>
              <w:bottom w:w="95" w:type="dxa"/>
              <w:right w:w="105" w:type="dxa"/>
            </w:tcMar>
            <w:vAlign w:val="center"/>
          </w:tcPr>
          <w:p w14:paraId="025C5A13" w14:textId="77777777" w:rsidR="005C3677" w:rsidRDefault="00000000">
            <w:r>
              <w:t>Thursday, October 29</w:t>
            </w:r>
          </w:p>
        </w:tc>
        <w:tc>
          <w:tcPr>
            <w:tcW w:w="2520" w:type="dxa"/>
            <w:tcMar>
              <w:top w:w="95" w:type="dxa"/>
              <w:left w:w="105" w:type="dxa"/>
              <w:bottom w:w="95" w:type="dxa"/>
              <w:right w:w="105" w:type="dxa"/>
            </w:tcMar>
            <w:vAlign w:val="center"/>
          </w:tcPr>
          <w:p w14:paraId="2BF82B7F" w14:textId="77777777" w:rsidR="005C3677" w:rsidRDefault="00000000">
            <w:pPr>
              <w:jc w:val="center"/>
            </w:pPr>
            <w:r>
              <w:t>Social Media</w:t>
            </w:r>
          </w:p>
        </w:tc>
        <w:tc>
          <w:tcPr>
            <w:tcW w:w="2520" w:type="dxa"/>
            <w:tcMar>
              <w:top w:w="95" w:type="dxa"/>
              <w:left w:w="105" w:type="dxa"/>
              <w:bottom w:w="95" w:type="dxa"/>
              <w:right w:w="105" w:type="dxa"/>
            </w:tcMar>
            <w:vAlign w:val="center"/>
          </w:tcPr>
          <w:p w14:paraId="6AA98180" w14:textId="77777777" w:rsidR="005C3677" w:rsidRDefault="00000000">
            <w:r>
              <w:t>Thank you recap</w:t>
            </w:r>
          </w:p>
        </w:tc>
        <w:tc>
          <w:tcPr>
            <w:tcW w:w="2520" w:type="dxa"/>
            <w:tcMar>
              <w:top w:w="95" w:type="dxa"/>
              <w:left w:w="105" w:type="dxa"/>
              <w:bottom w:w="95" w:type="dxa"/>
              <w:right w:w="105" w:type="dxa"/>
            </w:tcMar>
            <w:vAlign w:val="center"/>
          </w:tcPr>
          <w:p w14:paraId="03D9FE98" w14:textId="77777777" w:rsidR="005C3677" w:rsidRDefault="00000000">
            <w:r>
              <w:t>Graphic headline: What a Weekend</w:t>
            </w:r>
          </w:p>
        </w:tc>
      </w:tr>
      <w:tr w:rsidR="005C3677" w14:paraId="16F511CC" w14:textId="77777777">
        <w:trPr>
          <w:jc w:val="center"/>
        </w:trPr>
        <w:tc>
          <w:tcPr>
            <w:tcW w:w="2520" w:type="dxa"/>
            <w:tcMar>
              <w:top w:w="95" w:type="dxa"/>
              <w:left w:w="105" w:type="dxa"/>
              <w:bottom w:w="95" w:type="dxa"/>
              <w:right w:w="105" w:type="dxa"/>
            </w:tcMar>
            <w:vAlign w:val="center"/>
          </w:tcPr>
          <w:p w14:paraId="33D53E56" w14:textId="77777777" w:rsidR="005C3677" w:rsidRDefault="00000000">
            <w:r>
              <w:t>Tuesday, November 3</w:t>
            </w:r>
          </w:p>
        </w:tc>
        <w:tc>
          <w:tcPr>
            <w:tcW w:w="2520" w:type="dxa"/>
            <w:tcMar>
              <w:top w:w="95" w:type="dxa"/>
              <w:left w:w="105" w:type="dxa"/>
              <w:bottom w:w="95" w:type="dxa"/>
              <w:right w:w="105" w:type="dxa"/>
            </w:tcMar>
            <w:vAlign w:val="center"/>
          </w:tcPr>
          <w:p w14:paraId="16C542A2" w14:textId="77777777" w:rsidR="005C3677" w:rsidRDefault="00000000">
            <w:pPr>
              <w:jc w:val="center"/>
            </w:pPr>
            <w:r>
              <w:t>Email</w:t>
            </w:r>
          </w:p>
        </w:tc>
        <w:tc>
          <w:tcPr>
            <w:tcW w:w="2520" w:type="dxa"/>
            <w:tcMar>
              <w:top w:w="95" w:type="dxa"/>
              <w:left w:w="105" w:type="dxa"/>
              <w:bottom w:w="95" w:type="dxa"/>
              <w:right w:w="105" w:type="dxa"/>
            </w:tcMar>
            <w:vAlign w:val="center"/>
          </w:tcPr>
          <w:p w14:paraId="289A0F14" w14:textId="77777777" w:rsidR="005C3677" w:rsidRDefault="00000000">
            <w:r>
              <w:t>Survey email</w:t>
            </w:r>
          </w:p>
        </w:tc>
        <w:tc>
          <w:tcPr>
            <w:tcW w:w="2520" w:type="dxa"/>
            <w:tcMar>
              <w:top w:w="95" w:type="dxa"/>
              <w:left w:w="105" w:type="dxa"/>
              <w:bottom w:w="95" w:type="dxa"/>
              <w:right w:w="105" w:type="dxa"/>
            </w:tcMar>
            <w:vAlign w:val="center"/>
          </w:tcPr>
          <w:p w14:paraId="39413E05" w14:textId="77777777" w:rsidR="005C3677" w:rsidRDefault="00000000">
            <w:r>
              <w:t>Email banner: Tell Us About Your Experience</w:t>
            </w:r>
          </w:p>
        </w:tc>
      </w:tr>
      <w:tr w:rsidR="005C3677" w14:paraId="7BD349D7" w14:textId="77777777">
        <w:trPr>
          <w:jc w:val="center"/>
        </w:trPr>
        <w:tc>
          <w:tcPr>
            <w:tcW w:w="2520" w:type="dxa"/>
            <w:tcMar>
              <w:top w:w="95" w:type="dxa"/>
              <w:left w:w="105" w:type="dxa"/>
              <w:bottom w:w="95" w:type="dxa"/>
              <w:right w:w="105" w:type="dxa"/>
            </w:tcMar>
            <w:vAlign w:val="center"/>
          </w:tcPr>
          <w:p w14:paraId="52B879A1" w14:textId="77777777" w:rsidR="005C3677" w:rsidRDefault="00000000">
            <w:r>
              <w:t>Thursday, November 5</w:t>
            </w:r>
          </w:p>
        </w:tc>
        <w:tc>
          <w:tcPr>
            <w:tcW w:w="2520" w:type="dxa"/>
            <w:tcMar>
              <w:top w:w="95" w:type="dxa"/>
              <w:left w:w="105" w:type="dxa"/>
              <w:bottom w:w="95" w:type="dxa"/>
              <w:right w:w="105" w:type="dxa"/>
            </w:tcMar>
            <w:vAlign w:val="center"/>
          </w:tcPr>
          <w:p w14:paraId="0A1EEA03" w14:textId="77777777" w:rsidR="005C3677" w:rsidRDefault="00000000">
            <w:pPr>
              <w:jc w:val="center"/>
            </w:pPr>
            <w:r>
              <w:t>Social Media</w:t>
            </w:r>
          </w:p>
        </w:tc>
        <w:tc>
          <w:tcPr>
            <w:tcW w:w="2520" w:type="dxa"/>
            <w:tcMar>
              <w:top w:w="95" w:type="dxa"/>
              <w:left w:w="105" w:type="dxa"/>
              <w:bottom w:w="95" w:type="dxa"/>
              <w:right w:w="105" w:type="dxa"/>
            </w:tcMar>
            <w:vAlign w:val="center"/>
          </w:tcPr>
          <w:p w14:paraId="5F04245E" w14:textId="77777777" w:rsidR="005C3677" w:rsidRDefault="00000000">
            <w:r>
              <w:t>Photo recap</w:t>
            </w:r>
          </w:p>
        </w:tc>
        <w:tc>
          <w:tcPr>
            <w:tcW w:w="2520" w:type="dxa"/>
            <w:tcMar>
              <w:top w:w="95" w:type="dxa"/>
              <w:left w:w="105" w:type="dxa"/>
              <w:bottom w:w="95" w:type="dxa"/>
              <w:right w:w="105" w:type="dxa"/>
            </w:tcMar>
            <w:vAlign w:val="center"/>
          </w:tcPr>
          <w:p w14:paraId="3CF41B97" w14:textId="77777777" w:rsidR="005C3677" w:rsidRDefault="00000000">
            <w:r>
              <w:t>Graphic headline: A Weekend to Remember</w:t>
            </w:r>
          </w:p>
        </w:tc>
      </w:tr>
      <w:tr w:rsidR="005C3677" w14:paraId="7224D6A5" w14:textId="77777777">
        <w:trPr>
          <w:jc w:val="center"/>
        </w:trPr>
        <w:tc>
          <w:tcPr>
            <w:tcW w:w="2520" w:type="dxa"/>
            <w:tcMar>
              <w:top w:w="95" w:type="dxa"/>
              <w:left w:w="105" w:type="dxa"/>
              <w:bottom w:w="95" w:type="dxa"/>
              <w:right w:w="105" w:type="dxa"/>
            </w:tcMar>
            <w:vAlign w:val="center"/>
          </w:tcPr>
          <w:p w14:paraId="73C4C313" w14:textId="77777777" w:rsidR="005C3677" w:rsidRDefault="00000000">
            <w:r>
              <w:t>Tuesday, November 10</w:t>
            </w:r>
          </w:p>
        </w:tc>
        <w:tc>
          <w:tcPr>
            <w:tcW w:w="2520" w:type="dxa"/>
            <w:tcMar>
              <w:top w:w="95" w:type="dxa"/>
              <w:left w:w="105" w:type="dxa"/>
              <w:bottom w:w="95" w:type="dxa"/>
              <w:right w:w="105" w:type="dxa"/>
            </w:tcMar>
            <w:vAlign w:val="center"/>
          </w:tcPr>
          <w:p w14:paraId="5E7CA769" w14:textId="77777777" w:rsidR="005C3677" w:rsidRDefault="00000000">
            <w:pPr>
              <w:jc w:val="center"/>
            </w:pPr>
            <w:r>
              <w:t>Email</w:t>
            </w:r>
          </w:p>
        </w:tc>
        <w:tc>
          <w:tcPr>
            <w:tcW w:w="2520" w:type="dxa"/>
            <w:tcMar>
              <w:top w:w="95" w:type="dxa"/>
              <w:left w:w="105" w:type="dxa"/>
              <w:bottom w:w="95" w:type="dxa"/>
              <w:right w:w="105" w:type="dxa"/>
            </w:tcMar>
            <w:vAlign w:val="center"/>
          </w:tcPr>
          <w:p w14:paraId="6F2F5C8E" w14:textId="77777777" w:rsidR="005C3677" w:rsidRDefault="00000000">
            <w:r>
              <w:t>Final thank you</w:t>
            </w:r>
          </w:p>
        </w:tc>
        <w:tc>
          <w:tcPr>
            <w:tcW w:w="2520" w:type="dxa"/>
            <w:tcMar>
              <w:top w:w="95" w:type="dxa"/>
              <w:left w:w="105" w:type="dxa"/>
              <w:bottom w:w="95" w:type="dxa"/>
              <w:right w:w="105" w:type="dxa"/>
            </w:tcMar>
            <w:vAlign w:val="center"/>
          </w:tcPr>
          <w:p w14:paraId="06FEA5A1" w14:textId="77777777" w:rsidR="005C3677" w:rsidRDefault="00000000">
            <w:r>
              <w:t>Email banner: Grateful for Every Hand</w:t>
            </w:r>
          </w:p>
        </w:tc>
      </w:tr>
    </w:tbl>
    <w:p w14:paraId="0A4B6AE3" w14:textId="77777777" w:rsidR="005C3677" w:rsidRDefault="00000000">
      <w:r>
        <w:br w:type="page"/>
      </w:r>
    </w:p>
    <w:p w14:paraId="0A502C28" w14:textId="77777777" w:rsidR="005C3677" w:rsidRDefault="00000000">
      <w:pPr>
        <w:pStyle w:val="R7Heading1"/>
      </w:pPr>
      <w:r>
        <w:lastRenderedPageBreak/>
        <w:t>April Content</w:t>
      </w:r>
    </w:p>
    <w:tbl>
      <w:tblPr>
        <w:tblW w:w="0" w:type="auto"/>
        <w:jc w:val="center"/>
        <w:tblLayout w:type="fixed"/>
        <w:tblLook w:val="04A0" w:firstRow="1" w:lastRow="0" w:firstColumn="1" w:lastColumn="0" w:noHBand="0" w:noVBand="1"/>
      </w:tblPr>
      <w:tblGrid>
        <w:gridCol w:w="2088"/>
        <w:gridCol w:w="8568"/>
      </w:tblGrid>
      <w:tr w:rsidR="005C3677" w14:paraId="65CBFFFF" w14:textId="77777777">
        <w:trPr>
          <w:jc w:val="center"/>
        </w:trPr>
        <w:tc>
          <w:tcPr>
            <w:tcW w:w="2088" w:type="dxa"/>
            <w:shd w:val="clear" w:color="auto" w:fill="F6F1FB"/>
            <w:tcMar>
              <w:top w:w="110" w:type="dxa"/>
              <w:left w:w="120" w:type="dxa"/>
              <w:bottom w:w="110" w:type="dxa"/>
              <w:right w:w="120" w:type="dxa"/>
            </w:tcMar>
            <w:vAlign w:val="center"/>
          </w:tcPr>
          <w:p w14:paraId="40BABC05" w14:textId="77777777" w:rsidR="005C3677" w:rsidRDefault="00000000">
            <w:r>
              <w:rPr>
                <w:b/>
                <w:color w:val="6F4197"/>
              </w:rPr>
              <w:t>Date</w:t>
            </w:r>
          </w:p>
        </w:tc>
        <w:tc>
          <w:tcPr>
            <w:tcW w:w="8568" w:type="dxa"/>
            <w:tcMar>
              <w:top w:w="110" w:type="dxa"/>
              <w:left w:w="120" w:type="dxa"/>
              <w:bottom w:w="110" w:type="dxa"/>
              <w:right w:w="120" w:type="dxa"/>
            </w:tcMar>
            <w:vAlign w:val="center"/>
          </w:tcPr>
          <w:p w14:paraId="56CBDC37" w14:textId="77777777" w:rsidR="005C3677" w:rsidRDefault="00000000">
            <w:r>
              <w:t>Tuesday, April 7, 2026</w:t>
            </w:r>
          </w:p>
        </w:tc>
      </w:tr>
      <w:tr w:rsidR="005C3677" w14:paraId="0C07645D" w14:textId="77777777">
        <w:trPr>
          <w:jc w:val="center"/>
        </w:trPr>
        <w:tc>
          <w:tcPr>
            <w:tcW w:w="2088" w:type="dxa"/>
            <w:shd w:val="clear" w:color="auto" w:fill="F6F1FB"/>
            <w:tcMar>
              <w:top w:w="110" w:type="dxa"/>
              <w:left w:w="120" w:type="dxa"/>
              <w:bottom w:w="110" w:type="dxa"/>
              <w:right w:w="120" w:type="dxa"/>
            </w:tcMar>
            <w:vAlign w:val="center"/>
          </w:tcPr>
          <w:p w14:paraId="5E28C78E"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5D7C7E55" w14:textId="77777777" w:rsidR="005C3677" w:rsidRDefault="00000000">
            <w:r>
              <w:t>Social Media | Coming soon teaser</w:t>
            </w:r>
          </w:p>
        </w:tc>
      </w:tr>
    </w:tbl>
    <w:p w14:paraId="12A20354" w14:textId="77777777" w:rsidR="005C3677" w:rsidRDefault="005C3677"/>
    <w:p w14:paraId="6C666230" w14:textId="77777777" w:rsidR="005C3677" w:rsidRDefault="00000000">
      <w:pPr>
        <w:pStyle w:val="R7Heading2"/>
        <w:spacing w:after="40"/>
      </w:pPr>
      <w:r>
        <w:t>Graphic direction</w:t>
      </w:r>
    </w:p>
    <w:p w14:paraId="2ED1BFE1" w14:textId="77777777" w:rsidR="005C3677" w:rsidRDefault="00000000">
      <w:pPr>
        <w:pStyle w:val="R7Body"/>
        <w:spacing w:after="80"/>
      </w:pPr>
      <w:r>
        <w:t>Graphic headline: Something Beautiful Is Coming Home</w:t>
      </w:r>
      <w:r>
        <w:br/>
      </w:r>
    </w:p>
    <w:p w14:paraId="3FBAD8B4" w14:textId="77777777" w:rsidR="005C3677" w:rsidRDefault="00000000">
      <w:pPr>
        <w:pStyle w:val="R7Heading2"/>
        <w:spacing w:after="40"/>
      </w:pPr>
      <w:r>
        <w:t>Ready-to-use copy</w:t>
      </w:r>
    </w:p>
    <w:p w14:paraId="7E18538B" w14:textId="77777777" w:rsidR="005C3677" w:rsidRDefault="00000000">
      <w:pPr>
        <w:pStyle w:val="R7Body"/>
        <w:spacing w:after="80"/>
      </w:pPr>
      <w:r>
        <w:t>Something beautiful is coming to Region 7.</w:t>
      </w:r>
    </w:p>
    <w:p w14:paraId="0649F9C1" w14:textId="77777777" w:rsidR="005C3677" w:rsidRDefault="00000000">
      <w:pPr>
        <w:pStyle w:val="R7Body"/>
        <w:spacing w:after="80"/>
      </w:pPr>
      <w:r>
        <w:t>The 2026 Region 7 Convention is on the horizon, and this year's theme says it all:</w:t>
      </w:r>
    </w:p>
    <w:p w14:paraId="5EFF1723" w14:textId="77777777" w:rsidR="005C3677" w:rsidRDefault="00000000">
      <w:pPr>
        <w:pStyle w:val="R7Body"/>
        <w:spacing w:after="80"/>
      </w:pPr>
      <w:r>
        <w:t>I Put My Hand In Yours, Welcome Home</w:t>
      </w:r>
    </w:p>
    <w:p w14:paraId="7B277220" w14:textId="77777777" w:rsidR="005C3677" w:rsidRDefault="00000000">
      <w:pPr>
        <w:pStyle w:val="R7Body"/>
        <w:spacing w:after="80"/>
      </w:pPr>
      <w:r>
        <w:t>Mark your calendar for October 23 to 25, 2026. Get ready for fellowship, connection, inspiration, and the kind of welcome that stays with you long after the weekend ends.</w:t>
      </w:r>
    </w:p>
    <w:p w14:paraId="335242B7" w14:textId="77777777" w:rsidR="005C3677" w:rsidRDefault="00000000">
      <w:pPr>
        <w:pStyle w:val="R7Body"/>
        <w:spacing w:after="80"/>
      </w:pPr>
      <w:r>
        <w:t>Stay close. Early bird registration opens soon.</w:t>
      </w:r>
    </w:p>
    <w:p w14:paraId="75D64184"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15FD5031" w14:textId="77777777">
        <w:trPr>
          <w:jc w:val="center"/>
        </w:trPr>
        <w:tc>
          <w:tcPr>
            <w:tcW w:w="2088" w:type="dxa"/>
            <w:shd w:val="clear" w:color="auto" w:fill="F6F1FB"/>
            <w:tcMar>
              <w:top w:w="110" w:type="dxa"/>
              <w:left w:w="120" w:type="dxa"/>
              <w:bottom w:w="110" w:type="dxa"/>
              <w:right w:w="120" w:type="dxa"/>
            </w:tcMar>
            <w:vAlign w:val="center"/>
          </w:tcPr>
          <w:p w14:paraId="379C5964" w14:textId="77777777" w:rsidR="005C3677" w:rsidRDefault="00000000">
            <w:r>
              <w:rPr>
                <w:b/>
                <w:color w:val="6F4197"/>
              </w:rPr>
              <w:t>Date</w:t>
            </w:r>
          </w:p>
        </w:tc>
        <w:tc>
          <w:tcPr>
            <w:tcW w:w="8568" w:type="dxa"/>
            <w:tcMar>
              <w:top w:w="110" w:type="dxa"/>
              <w:left w:w="120" w:type="dxa"/>
              <w:bottom w:w="110" w:type="dxa"/>
              <w:right w:w="120" w:type="dxa"/>
            </w:tcMar>
            <w:vAlign w:val="center"/>
          </w:tcPr>
          <w:p w14:paraId="041E35A9" w14:textId="77777777" w:rsidR="005C3677" w:rsidRDefault="00000000">
            <w:r>
              <w:t>Wednesday, April 8, 2026</w:t>
            </w:r>
          </w:p>
        </w:tc>
      </w:tr>
      <w:tr w:rsidR="005C3677" w14:paraId="4329A176" w14:textId="77777777">
        <w:trPr>
          <w:jc w:val="center"/>
        </w:trPr>
        <w:tc>
          <w:tcPr>
            <w:tcW w:w="2088" w:type="dxa"/>
            <w:shd w:val="clear" w:color="auto" w:fill="F6F1FB"/>
            <w:tcMar>
              <w:top w:w="110" w:type="dxa"/>
              <w:left w:w="120" w:type="dxa"/>
              <w:bottom w:w="110" w:type="dxa"/>
              <w:right w:w="120" w:type="dxa"/>
            </w:tcMar>
            <w:vAlign w:val="center"/>
          </w:tcPr>
          <w:p w14:paraId="31FA1954"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62AA87D3" w14:textId="77777777" w:rsidR="005C3677" w:rsidRDefault="00000000">
            <w:r>
              <w:t>Social Media | Save the date graphic</w:t>
            </w:r>
          </w:p>
        </w:tc>
      </w:tr>
    </w:tbl>
    <w:p w14:paraId="2F2416B7" w14:textId="77777777" w:rsidR="005C3677" w:rsidRDefault="005C3677"/>
    <w:p w14:paraId="16884512" w14:textId="77777777" w:rsidR="005C3677" w:rsidRDefault="00000000">
      <w:pPr>
        <w:pStyle w:val="R7Heading2"/>
        <w:spacing w:after="40"/>
      </w:pPr>
      <w:r>
        <w:t>Graphic direction</w:t>
      </w:r>
    </w:p>
    <w:p w14:paraId="04CE8E2C" w14:textId="77777777" w:rsidR="005C3677" w:rsidRDefault="00000000">
      <w:pPr>
        <w:pStyle w:val="R7Body"/>
        <w:spacing w:after="80"/>
      </w:pPr>
      <w:r>
        <w:t>Graphic headline: Welcome Home</w:t>
      </w:r>
      <w:r>
        <w:br/>
        <w:t>Include date: October 23 to 25, 2026</w:t>
      </w:r>
      <w:r>
        <w:br/>
      </w:r>
    </w:p>
    <w:p w14:paraId="0330DE2B" w14:textId="77777777" w:rsidR="005C3677" w:rsidRDefault="00000000">
      <w:pPr>
        <w:pStyle w:val="R7Heading2"/>
        <w:spacing w:after="40"/>
      </w:pPr>
      <w:r>
        <w:lastRenderedPageBreak/>
        <w:t>Ready-to-use copy</w:t>
      </w:r>
    </w:p>
    <w:p w14:paraId="04C7C33C" w14:textId="77777777" w:rsidR="005C3677" w:rsidRDefault="00000000">
      <w:pPr>
        <w:pStyle w:val="R7Body"/>
        <w:spacing w:after="80"/>
      </w:pPr>
      <w:r>
        <w:t>Save the date for a weekend that promises connection, recovery, and community.</w:t>
      </w:r>
    </w:p>
    <w:p w14:paraId="7E997D55" w14:textId="77777777" w:rsidR="005C3677" w:rsidRDefault="00000000">
      <w:pPr>
        <w:pStyle w:val="R7Body"/>
        <w:spacing w:after="80"/>
      </w:pPr>
      <w:r>
        <w:t>Region 7 Convention 2026</w:t>
      </w:r>
      <w:r>
        <w:br/>
        <w:t>October 23 to 25</w:t>
      </w:r>
      <w:r>
        <w:br/>
        <w:t>Theme: I Put My Hand In Yours, Welcome Home</w:t>
      </w:r>
    </w:p>
    <w:p w14:paraId="616A20FA" w14:textId="77777777" w:rsidR="005C3677" w:rsidRDefault="00000000">
      <w:pPr>
        <w:pStyle w:val="R7Body"/>
        <w:spacing w:after="80"/>
      </w:pPr>
      <w:r>
        <w:t>This is more than a convention. It is a homecoming.</w:t>
      </w:r>
    </w:p>
    <w:p w14:paraId="3F7FF229"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10F23AF6" w14:textId="77777777">
        <w:trPr>
          <w:jc w:val="center"/>
        </w:trPr>
        <w:tc>
          <w:tcPr>
            <w:tcW w:w="2088" w:type="dxa"/>
            <w:shd w:val="clear" w:color="auto" w:fill="F6F1FB"/>
            <w:tcMar>
              <w:top w:w="110" w:type="dxa"/>
              <w:left w:w="120" w:type="dxa"/>
              <w:bottom w:w="110" w:type="dxa"/>
              <w:right w:w="120" w:type="dxa"/>
            </w:tcMar>
            <w:vAlign w:val="center"/>
          </w:tcPr>
          <w:p w14:paraId="2A79D27B" w14:textId="77777777" w:rsidR="005C3677" w:rsidRDefault="00000000">
            <w:r>
              <w:rPr>
                <w:b/>
                <w:color w:val="6F4197"/>
              </w:rPr>
              <w:t>Date</w:t>
            </w:r>
          </w:p>
        </w:tc>
        <w:tc>
          <w:tcPr>
            <w:tcW w:w="8568" w:type="dxa"/>
            <w:tcMar>
              <w:top w:w="110" w:type="dxa"/>
              <w:left w:w="120" w:type="dxa"/>
              <w:bottom w:w="110" w:type="dxa"/>
              <w:right w:w="120" w:type="dxa"/>
            </w:tcMar>
            <w:vAlign w:val="center"/>
          </w:tcPr>
          <w:p w14:paraId="1E8C8C62" w14:textId="77777777" w:rsidR="005C3677" w:rsidRDefault="00000000">
            <w:r>
              <w:t>Thursday, April 9, 2026</w:t>
            </w:r>
          </w:p>
        </w:tc>
      </w:tr>
      <w:tr w:rsidR="005C3677" w14:paraId="2446DBD7" w14:textId="77777777">
        <w:trPr>
          <w:jc w:val="center"/>
        </w:trPr>
        <w:tc>
          <w:tcPr>
            <w:tcW w:w="2088" w:type="dxa"/>
            <w:shd w:val="clear" w:color="auto" w:fill="F6F1FB"/>
            <w:tcMar>
              <w:top w:w="110" w:type="dxa"/>
              <w:left w:w="120" w:type="dxa"/>
              <w:bottom w:w="110" w:type="dxa"/>
              <w:right w:w="120" w:type="dxa"/>
            </w:tcMar>
            <w:vAlign w:val="center"/>
          </w:tcPr>
          <w:p w14:paraId="37CC9B0D"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F651797" w14:textId="77777777" w:rsidR="005C3677" w:rsidRDefault="00000000">
            <w:r>
              <w:t>Email | Teaser email</w:t>
            </w:r>
          </w:p>
        </w:tc>
      </w:tr>
    </w:tbl>
    <w:p w14:paraId="4D6C94BB" w14:textId="77777777" w:rsidR="005C3677" w:rsidRDefault="005C3677"/>
    <w:p w14:paraId="5992AAAA" w14:textId="77777777" w:rsidR="005C3677" w:rsidRDefault="00000000">
      <w:pPr>
        <w:pStyle w:val="R7Heading2"/>
        <w:spacing w:after="40"/>
      </w:pPr>
      <w:r>
        <w:t>Graphic direction</w:t>
      </w:r>
    </w:p>
    <w:p w14:paraId="6AAA28B4" w14:textId="77777777" w:rsidR="005C3677" w:rsidRDefault="00000000">
      <w:pPr>
        <w:pStyle w:val="R7Body"/>
        <w:spacing w:after="80"/>
      </w:pPr>
      <w:r>
        <w:t>Email banner: Welcome Home</w:t>
      </w:r>
      <w:r>
        <w:br/>
      </w:r>
    </w:p>
    <w:p w14:paraId="1CE85F47" w14:textId="77777777" w:rsidR="005C3677" w:rsidRDefault="00000000">
      <w:pPr>
        <w:pStyle w:val="R7Heading2"/>
        <w:spacing w:after="40"/>
      </w:pPr>
      <w:r>
        <w:t>Ready-to-use copy</w:t>
      </w:r>
    </w:p>
    <w:p w14:paraId="199BF120" w14:textId="77777777" w:rsidR="005C3677" w:rsidRDefault="00000000">
      <w:pPr>
        <w:pStyle w:val="R7Body"/>
        <w:spacing w:after="80"/>
      </w:pPr>
      <w:r>
        <w:t>Subject: Something Special Is Coming to Region 7</w:t>
      </w:r>
    </w:p>
    <w:p w14:paraId="0E7E134C" w14:textId="77777777" w:rsidR="005C3677" w:rsidRDefault="00000000">
      <w:pPr>
        <w:pStyle w:val="R7Body"/>
        <w:spacing w:after="80"/>
      </w:pPr>
      <w:r>
        <w:t>Dear Region 7 Community,</w:t>
      </w:r>
    </w:p>
    <w:p w14:paraId="15B706B4" w14:textId="77777777" w:rsidR="005C3677" w:rsidRDefault="00000000">
      <w:pPr>
        <w:pStyle w:val="R7Body"/>
        <w:spacing w:after="80"/>
      </w:pPr>
      <w:r>
        <w:t>Something special is coming to Region 7, and we are excited to begin sharing it with you.</w:t>
      </w:r>
    </w:p>
    <w:p w14:paraId="2988F4CB" w14:textId="77777777" w:rsidR="005C3677" w:rsidRDefault="00000000">
      <w:pPr>
        <w:pStyle w:val="R7Body"/>
        <w:spacing w:after="80"/>
      </w:pPr>
      <w:r>
        <w:t>Please save the date for the 2026 Region 7 Convention, taking place October 23 to 25, 2026.</w:t>
      </w:r>
    </w:p>
    <w:p w14:paraId="0623DB94" w14:textId="77777777" w:rsidR="005C3677" w:rsidRDefault="00000000">
      <w:pPr>
        <w:pStyle w:val="R7Body"/>
        <w:spacing w:after="80"/>
      </w:pPr>
      <w:r>
        <w:t>This year's theme is:</w:t>
      </w:r>
    </w:p>
    <w:p w14:paraId="28AB695A" w14:textId="77777777" w:rsidR="005C3677" w:rsidRDefault="00000000">
      <w:pPr>
        <w:pStyle w:val="R7Body"/>
        <w:spacing w:after="80"/>
      </w:pPr>
      <w:r>
        <w:t>I Put My Hand In Yours, Welcome Home</w:t>
      </w:r>
    </w:p>
    <w:p w14:paraId="52F55818" w14:textId="77777777" w:rsidR="005C3677" w:rsidRDefault="00000000">
      <w:pPr>
        <w:pStyle w:val="R7Body"/>
        <w:spacing w:after="80"/>
      </w:pPr>
      <w:r>
        <w:t>As we begin the journey toward convention weekend, we look forward to sharing updates, registration details, volunteer opportunities, and exciting glimpses of what is ahead.</w:t>
      </w:r>
    </w:p>
    <w:p w14:paraId="2941659D" w14:textId="77777777" w:rsidR="005C3677" w:rsidRDefault="00000000">
      <w:pPr>
        <w:pStyle w:val="R7Body"/>
        <w:spacing w:after="80"/>
      </w:pPr>
      <w:r>
        <w:t>A warm welcome is on the way, and we hope you will be part of it.</w:t>
      </w:r>
    </w:p>
    <w:p w14:paraId="4CE40A28" w14:textId="77777777" w:rsidR="005C3677" w:rsidRDefault="00000000">
      <w:pPr>
        <w:pStyle w:val="R7Body"/>
        <w:spacing w:after="80"/>
      </w:pPr>
      <w:r>
        <w:t>In fellowship,</w:t>
      </w:r>
      <w:r>
        <w:br/>
        <w:t>Region 7 Convention Team</w:t>
      </w:r>
    </w:p>
    <w:p w14:paraId="63667D5E"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2B015FA5" w14:textId="77777777">
        <w:trPr>
          <w:jc w:val="center"/>
        </w:trPr>
        <w:tc>
          <w:tcPr>
            <w:tcW w:w="2088" w:type="dxa"/>
            <w:shd w:val="clear" w:color="auto" w:fill="F6F1FB"/>
            <w:tcMar>
              <w:top w:w="110" w:type="dxa"/>
              <w:left w:w="120" w:type="dxa"/>
              <w:bottom w:w="110" w:type="dxa"/>
              <w:right w:w="120" w:type="dxa"/>
            </w:tcMar>
            <w:vAlign w:val="center"/>
          </w:tcPr>
          <w:p w14:paraId="6DE45B02" w14:textId="77777777" w:rsidR="005C3677" w:rsidRDefault="00000000">
            <w:r>
              <w:rPr>
                <w:b/>
                <w:color w:val="6F4197"/>
              </w:rPr>
              <w:t>Date</w:t>
            </w:r>
          </w:p>
        </w:tc>
        <w:tc>
          <w:tcPr>
            <w:tcW w:w="8568" w:type="dxa"/>
            <w:tcMar>
              <w:top w:w="110" w:type="dxa"/>
              <w:left w:w="120" w:type="dxa"/>
              <w:bottom w:w="110" w:type="dxa"/>
              <w:right w:w="120" w:type="dxa"/>
            </w:tcMar>
            <w:vAlign w:val="center"/>
          </w:tcPr>
          <w:p w14:paraId="6C845016" w14:textId="77777777" w:rsidR="005C3677" w:rsidRDefault="00000000">
            <w:r>
              <w:t>Sunday, April 12, 2026</w:t>
            </w:r>
          </w:p>
        </w:tc>
      </w:tr>
      <w:tr w:rsidR="005C3677" w14:paraId="186DEBCC" w14:textId="77777777">
        <w:trPr>
          <w:jc w:val="center"/>
        </w:trPr>
        <w:tc>
          <w:tcPr>
            <w:tcW w:w="2088" w:type="dxa"/>
            <w:shd w:val="clear" w:color="auto" w:fill="F6F1FB"/>
            <w:tcMar>
              <w:top w:w="110" w:type="dxa"/>
              <w:left w:w="120" w:type="dxa"/>
              <w:bottom w:w="110" w:type="dxa"/>
              <w:right w:w="120" w:type="dxa"/>
            </w:tcMar>
            <w:vAlign w:val="center"/>
          </w:tcPr>
          <w:p w14:paraId="6EBEF5F6"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EEEC0F9" w14:textId="77777777" w:rsidR="005C3677" w:rsidRDefault="00000000">
            <w:r>
              <w:t>Social Media | Kickoff excitement post</w:t>
            </w:r>
          </w:p>
        </w:tc>
      </w:tr>
    </w:tbl>
    <w:p w14:paraId="4BFBB4B2" w14:textId="77777777" w:rsidR="005C3677" w:rsidRDefault="005C3677"/>
    <w:p w14:paraId="124FE45D" w14:textId="77777777" w:rsidR="005C3677" w:rsidRDefault="00000000">
      <w:pPr>
        <w:pStyle w:val="R7Heading2"/>
        <w:spacing w:after="40"/>
      </w:pPr>
      <w:r>
        <w:t>Graphic direction</w:t>
      </w:r>
    </w:p>
    <w:p w14:paraId="1DF87324" w14:textId="77777777" w:rsidR="005C3677" w:rsidRDefault="00000000">
      <w:pPr>
        <w:pStyle w:val="R7Body"/>
        <w:spacing w:after="80"/>
      </w:pPr>
      <w:r>
        <w:t>Graphic headline: Planning Is Underway</w:t>
      </w:r>
      <w:r>
        <w:br/>
      </w:r>
    </w:p>
    <w:p w14:paraId="5F65FE1F" w14:textId="77777777" w:rsidR="005C3677" w:rsidRDefault="00000000">
      <w:pPr>
        <w:pStyle w:val="R7Heading2"/>
        <w:spacing w:after="40"/>
      </w:pPr>
      <w:r>
        <w:t>Ready-to-use copy</w:t>
      </w:r>
    </w:p>
    <w:p w14:paraId="66D2E77E" w14:textId="77777777" w:rsidR="005C3677" w:rsidRDefault="00000000">
      <w:pPr>
        <w:pStyle w:val="R7Body"/>
        <w:spacing w:after="80"/>
      </w:pPr>
      <w:r>
        <w:t>Planning is underway for the 2026 Region 7 Convention, and the excitement is already building.</w:t>
      </w:r>
    </w:p>
    <w:p w14:paraId="4407ACC2" w14:textId="77777777" w:rsidR="005C3677" w:rsidRDefault="00000000">
      <w:pPr>
        <w:pStyle w:val="R7Body"/>
        <w:spacing w:after="80"/>
      </w:pPr>
      <w:r>
        <w:t>This year's theme, I Put My Hand In Yours, Welcome Home, reminds us that recovery is not something we do alone. It is something we share, support, and strengthen together.</w:t>
      </w:r>
    </w:p>
    <w:p w14:paraId="757B5C19" w14:textId="77777777" w:rsidR="005C3677" w:rsidRDefault="00000000">
      <w:pPr>
        <w:pStyle w:val="R7Body"/>
        <w:spacing w:after="80"/>
      </w:pPr>
      <w:r>
        <w:t>Watch this space. Early bird registration opens this month.</w:t>
      </w:r>
    </w:p>
    <w:p w14:paraId="1889322E"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318A5893" w14:textId="77777777">
        <w:trPr>
          <w:jc w:val="center"/>
        </w:trPr>
        <w:tc>
          <w:tcPr>
            <w:tcW w:w="2088" w:type="dxa"/>
            <w:shd w:val="clear" w:color="auto" w:fill="F6F1FB"/>
            <w:tcMar>
              <w:top w:w="110" w:type="dxa"/>
              <w:left w:w="120" w:type="dxa"/>
              <w:bottom w:w="110" w:type="dxa"/>
              <w:right w:w="120" w:type="dxa"/>
            </w:tcMar>
            <w:vAlign w:val="center"/>
          </w:tcPr>
          <w:p w14:paraId="6256D55E" w14:textId="77777777" w:rsidR="005C3677" w:rsidRDefault="00000000">
            <w:r>
              <w:rPr>
                <w:b/>
                <w:color w:val="6F4197"/>
              </w:rPr>
              <w:t>Date</w:t>
            </w:r>
          </w:p>
        </w:tc>
        <w:tc>
          <w:tcPr>
            <w:tcW w:w="8568" w:type="dxa"/>
            <w:tcMar>
              <w:top w:w="110" w:type="dxa"/>
              <w:left w:w="120" w:type="dxa"/>
              <w:bottom w:w="110" w:type="dxa"/>
              <w:right w:w="120" w:type="dxa"/>
            </w:tcMar>
            <w:vAlign w:val="center"/>
          </w:tcPr>
          <w:p w14:paraId="38445C01" w14:textId="77777777" w:rsidR="005C3677" w:rsidRDefault="00000000">
            <w:r>
              <w:t>Tuesday, April 14, 2026</w:t>
            </w:r>
          </w:p>
        </w:tc>
      </w:tr>
      <w:tr w:rsidR="005C3677" w14:paraId="312BE37E" w14:textId="77777777">
        <w:trPr>
          <w:jc w:val="center"/>
        </w:trPr>
        <w:tc>
          <w:tcPr>
            <w:tcW w:w="2088" w:type="dxa"/>
            <w:shd w:val="clear" w:color="auto" w:fill="F6F1FB"/>
            <w:tcMar>
              <w:top w:w="110" w:type="dxa"/>
              <w:left w:w="120" w:type="dxa"/>
              <w:bottom w:w="110" w:type="dxa"/>
              <w:right w:w="120" w:type="dxa"/>
            </w:tcMar>
            <w:vAlign w:val="center"/>
          </w:tcPr>
          <w:p w14:paraId="2374BA73"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50218659" w14:textId="77777777" w:rsidR="005C3677" w:rsidRDefault="00000000">
            <w:r>
              <w:t>Email | Registration launch email</w:t>
            </w:r>
          </w:p>
        </w:tc>
      </w:tr>
    </w:tbl>
    <w:p w14:paraId="7BC32679" w14:textId="77777777" w:rsidR="005C3677" w:rsidRDefault="005C3677"/>
    <w:p w14:paraId="08A7D7A9" w14:textId="77777777" w:rsidR="005C3677" w:rsidRDefault="00000000">
      <w:pPr>
        <w:pStyle w:val="R7Heading2"/>
        <w:spacing w:after="40"/>
      </w:pPr>
      <w:r>
        <w:t>Graphic direction</w:t>
      </w:r>
    </w:p>
    <w:p w14:paraId="2A0930DC" w14:textId="77777777" w:rsidR="005C3677" w:rsidRDefault="00000000">
      <w:pPr>
        <w:pStyle w:val="R7Body"/>
        <w:spacing w:after="80"/>
      </w:pPr>
      <w:r>
        <w:t>Email banner: Early Bird Registration Is Open</w:t>
      </w:r>
      <w:r>
        <w:br/>
      </w:r>
    </w:p>
    <w:p w14:paraId="3DA41FD2" w14:textId="77777777" w:rsidR="005C3677" w:rsidRDefault="00000000">
      <w:pPr>
        <w:pStyle w:val="R7Heading2"/>
        <w:spacing w:after="40"/>
      </w:pPr>
      <w:r>
        <w:t>Ready-to-use copy</w:t>
      </w:r>
    </w:p>
    <w:p w14:paraId="5C658218" w14:textId="77777777" w:rsidR="005C3677" w:rsidRDefault="00000000">
      <w:pPr>
        <w:pStyle w:val="R7Body"/>
        <w:spacing w:after="80"/>
      </w:pPr>
      <w:r>
        <w:t>Subject: Early Bird Registration Is Now Open</w:t>
      </w:r>
    </w:p>
    <w:p w14:paraId="3D3CC582" w14:textId="77777777" w:rsidR="005C3677" w:rsidRDefault="00000000">
      <w:pPr>
        <w:pStyle w:val="R7Body"/>
        <w:spacing w:after="80"/>
      </w:pPr>
      <w:r>
        <w:t>Dear Region 7 Community,</w:t>
      </w:r>
    </w:p>
    <w:p w14:paraId="5F71F08E" w14:textId="77777777" w:rsidR="005C3677" w:rsidRDefault="00000000">
      <w:pPr>
        <w:pStyle w:val="R7Body"/>
        <w:spacing w:after="80"/>
      </w:pPr>
      <w:r>
        <w:lastRenderedPageBreak/>
        <w:t>The wait is over. Early bird registration is now open for the 2026 Region 7 Convention.</w:t>
      </w:r>
    </w:p>
    <w:p w14:paraId="312659BE" w14:textId="77777777" w:rsidR="005C3677" w:rsidRDefault="00000000">
      <w:pPr>
        <w:pStyle w:val="R7Body"/>
        <w:spacing w:after="80"/>
      </w:pPr>
      <w:r>
        <w:t>Join us October 23 to 25, 2026, for a weekend of fellowship, inspiration, connection, and recovery under this year's beautiful theme:</w:t>
      </w:r>
    </w:p>
    <w:p w14:paraId="274DA5EB" w14:textId="77777777" w:rsidR="005C3677" w:rsidRDefault="00000000">
      <w:pPr>
        <w:pStyle w:val="R7Body"/>
        <w:spacing w:after="80"/>
      </w:pPr>
      <w:r>
        <w:t>I Put My Hand In Yours, Welcome Home</w:t>
      </w:r>
    </w:p>
    <w:p w14:paraId="68E2DE51" w14:textId="77777777" w:rsidR="005C3677" w:rsidRDefault="00000000">
      <w:pPr>
        <w:pStyle w:val="R7Body"/>
        <w:spacing w:after="80"/>
      </w:pPr>
      <w:r>
        <w:t>This theme reminds us of something powerful. Recovery is not meant to be lived in isolation. It is strengthened in community, carried in fellowship, and made brighter when we gather together.</w:t>
      </w:r>
    </w:p>
    <w:p w14:paraId="6277C13C" w14:textId="77777777" w:rsidR="005C3677" w:rsidRDefault="00000000">
      <w:pPr>
        <w:pStyle w:val="R7Body"/>
        <w:spacing w:after="80"/>
      </w:pPr>
      <w:r>
        <w:t>Early bird registration is available now through October 11.</w:t>
      </w:r>
    </w:p>
    <w:p w14:paraId="273D05A5" w14:textId="77777777" w:rsidR="005C3677" w:rsidRDefault="00000000">
      <w:pPr>
        <w:pStyle w:val="R7Body"/>
        <w:spacing w:after="80"/>
      </w:pPr>
      <w:r>
        <w:t>[Insert registration link]</w:t>
      </w:r>
    </w:p>
    <w:p w14:paraId="6B0E6587" w14:textId="77777777" w:rsidR="005C3677" w:rsidRDefault="00000000">
      <w:pPr>
        <w:pStyle w:val="R7Body"/>
        <w:spacing w:after="80"/>
      </w:pPr>
      <w:r>
        <w:t>We hope you will join us for a weekend that uplifts the spirit and reminds us what it means to be welcomed, supported, and at home.</w:t>
      </w:r>
    </w:p>
    <w:p w14:paraId="2259DD09" w14:textId="77777777" w:rsidR="005C3677" w:rsidRDefault="00000000">
      <w:pPr>
        <w:pStyle w:val="R7Body"/>
        <w:spacing w:after="80"/>
      </w:pPr>
      <w:r>
        <w:t>In fellowship,</w:t>
      </w:r>
      <w:r>
        <w:br/>
        <w:t>Region 7 Convention Team</w:t>
      </w:r>
    </w:p>
    <w:p w14:paraId="6C8178CF"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27A67EF8" w14:textId="77777777">
        <w:trPr>
          <w:jc w:val="center"/>
        </w:trPr>
        <w:tc>
          <w:tcPr>
            <w:tcW w:w="2088" w:type="dxa"/>
            <w:shd w:val="clear" w:color="auto" w:fill="F6F1FB"/>
            <w:tcMar>
              <w:top w:w="110" w:type="dxa"/>
              <w:left w:w="120" w:type="dxa"/>
              <w:bottom w:w="110" w:type="dxa"/>
              <w:right w:w="120" w:type="dxa"/>
            </w:tcMar>
            <w:vAlign w:val="center"/>
          </w:tcPr>
          <w:p w14:paraId="3E049589" w14:textId="77777777" w:rsidR="005C3677" w:rsidRDefault="00000000">
            <w:r>
              <w:rPr>
                <w:b/>
                <w:color w:val="6F4197"/>
              </w:rPr>
              <w:t>Date</w:t>
            </w:r>
          </w:p>
        </w:tc>
        <w:tc>
          <w:tcPr>
            <w:tcW w:w="8568" w:type="dxa"/>
            <w:tcMar>
              <w:top w:w="110" w:type="dxa"/>
              <w:left w:w="120" w:type="dxa"/>
              <w:bottom w:w="110" w:type="dxa"/>
              <w:right w:w="120" w:type="dxa"/>
            </w:tcMar>
            <w:vAlign w:val="center"/>
          </w:tcPr>
          <w:p w14:paraId="50E977D1" w14:textId="77777777" w:rsidR="005C3677" w:rsidRDefault="00000000">
            <w:r>
              <w:t>Tuesday, April 14, 2026</w:t>
            </w:r>
          </w:p>
        </w:tc>
      </w:tr>
      <w:tr w:rsidR="005C3677" w14:paraId="298B8EEC" w14:textId="77777777">
        <w:trPr>
          <w:jc w:val="center"/>
        </w:trPr>
        <w:tc>
          <w:tcPr>
            <w:tcW w:w="2088" w:type="dxa"/>
            <w:shd w:val="clear" w:color="auto" w:fill="F6F1FB"/>
            <w:tcMar>
              <w:top w:w="110" w:type="dxa"/>
              <w:left w:w="120" w:type="dxa"/>
              <w:bottom w:w="110" w:type="dxa"/>
              <w:right w:w="120" w:type="dxa"/>
            </w:tcMar>
            <w:vAlign w:val="center"/>
          </w:tcPr>
          <w:p w14:paraId="3961B51A"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746D8B72" w14:textId="77777777" w:rsidR="005C3677" w:rsidRDefault="00000000">
            <w:r>
              <w:t>Social Media | Registration open announcement</w:t>
            </w:r>
          </w:p>
        </w:tc>
      </w:tr>
    </w:tbl>
    <w:p w14:paraId="69F6CCF9" w14:textId="77777777" w:rsidR="005C3677" w:rsidRDefault="005C3677"/>
    <w:p w14:paraId="3C22531C" w14:textId="77777777" w:rsidR="005C3677" w:rsidRDefault="00000000">
      <w:pPr>
        <w:pStyle w:val="R7Heading2"/>
        <w:spacing w:after="40"/>
      </w:pPr>
      <w:r>
        <w:t>Graphic direction</w:t>
      </w:r>
    </w:p>
    <w:p w14:paraId="0BDB2D2C" w14:textId="77777777" w:rsidR="005C3677" w:rsidRDefault="00000000">
      <w:pPr>
        <w:pStyle w:val="R7Body"/>
        <w:spacing w:after="80"/>
      </w:pPr>
      <w:r>
        <w:t>Graphic headline: Registration Is Open</w:t>
      </w:r>
      <w:r>
        <w:br/>
      </w:r>
    </w:p>
    <w:p w14:paraId="726095D9" w14:textId="77777777" w:rsidR="005C3677" w:rsidRDefault="00000000">
      <w:pPr>
        <w:pStyle w:val="R7Heading2"/>
        <w:spacing w:after="40"/>
      </w:pPr>
      <w:r>
        <w:t>Ready-to-use copy</w:t>
      </w:r>
    </w:p>
    <w:p w14:paraId="7E618DC1" w14:textId="77777777" w:rsidR="005C3677" w:rsidRDefault="00000000">
      <w:pPr>
        <w:pStyle w:val="R7Body"/>
        <w:spacing w:after="80"/>
      </w:pPr>
      <w:r>
        <w:t>The doors are open.</w:t>
      </w:r>
    </w:p>
    <w:p w14:paraId="7F8822EA" w14:textId="77777777" w:rsidR="005C3677" w:rsidRDefault="00000000">
      <w:pPr>
        <w:pStyle w:val="R7Body"/>
        <w:spacing w:after="80"/>
      </w:pPr>
      <w:r>
        <w:t>Early bird registration is now open for the 2026 Region 7 Convention.</w:t>
      </w:r>
    </w:p>
    <w:p w14:paraId="24B06A50" w14:textId="77777777" w:rsidR="005C3677" w:rsidRDefault="00000000">
      <w:pPr>
        <w:pStyle w:val="R7Body"/>
        <w:spacing w:after="80"/>
      </w:pPr>
      <w:r>
        <w:t>Join us October 23 to 25 for a weekend filled with fellowship, encouragement, healing, laughter, and connection.</w:t>
      </w:r>
    </w:p>
    <w:p w14:paraId="1EEB49EB" w14:textId="77777777" w:rsidR="005C3677" w:rsidRDefault="00000000">
      <w:pPr>
        <w:pStyle w:val="R7Body"/>
        <w:spacing w:after="80"/>
      </w:pPr>
      <w:r>
        <w:t>This year's theme is:</w:t>
      </w:r>
    </w:p>
    <w:p w14:paraId="437F8175" w14:textId="77777777" w:rsidR="005C3677" w:rsidRDefault="00000000">
      <w:pPr>
        <w:pStyle w:val="R7Body"/>
        <w:spacing w:after="80"/>
      </w:pPr>
      <w:r>
        <w:t>I Put My Hand In Yours, Welcome Home</w:t>
      </w:r>
    </w:p>
    <w:p w14:paraId="0D962B1E" w14:textId="77777777" w:rsidR="005C3677" w:rsidRDefault="00000000">
      <w:pPr>
        <w:pStyle w:val="R7Body"/>
        <w:spacing w:after="80"/>
      </w:pPr>
      <w:r>
        <w:t>Early bird registration is open now through October 11.</w:t>
      </w:r>
      <w:r>
        <w:br/>
        <w:t>Register today: [insert link]</w:t>
      </w:r>
    </w:p>
    <w:p w14:paraId="5500C78F"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04D747EB" w14:textId="77777777">
        <w:trPr>
          <w:jc w:val="center"/>
        </w:trPr>
        <w:tc>
          <w:tcPr>
            <w:tcW w:w="2088" w:type="dxa"/>
            <w:shd w:val="clear" w:color="auto" w:fill="F6F1FB"/>
            <w:tcMar>
              <w:top w:w="110" w:type="dxa"/>
              <w:left w:w="120" w:type="dxa"/>
              <w:bottom w:w="110" w:type="dxa"/>
              <w:right w:w="120" w:type="dxa"/>
            </w:tcMar>
            <w:vAlign w:val="center"/>
          </w:tcPr>
          <w:p w14:paraId="19F4927E" w14:textId="77777777" w:rsidR="005C3677" w:rsidRDefault="00000000">
            <w:r>
              <w:rPr>
                <w:b/>
                <w:color w:val="6F4197"/>
              </w:rPr>
              <w:t>Date</w:t>
            </w:r>
          </w:p>
        </w:tc>
        <w:tc>
          <w:tcPr>
            <w:tcW w:w="8568" w:type="dxa"/>
            <w:tcMar>
              <w:top w:w="110" w:type="dxa"/>
              <w:left w:w="120" w:type="dxa"/>
              <w:bottom w:w="110" w:type="dxa"/>
              <w:right w:w="120" w:type="dxa"/>
            </w:tcMar>
            <w:vAlign w:val="center"/>
          </w:tcPr>
          <w:p w14:paraId="56A4A192" w14:textId="77777777" w:rsidR="005C3677" w:rsidRDefault="00000000">
            <w:r>
              <w:t>Wednesday, April 15, 2026</w:t>
            </w:r>
          </w:p>
        </w:tc>
      </w:tr>
      <w:tr w:rsidR="005C3677" w14:paraId="6E472662" w14:textId="77777777">
        <w:trPr>
          <w:jc w:val="center"/>
        </w:trPr>
        <w:tc>
          <w:tcPr>
            <w:tcW w:w="2088" w:type="dxa"/>
            <w:shd w:val="clear" w:color="auto" w:fill="F6F1FB"/>
            <w:tcMar>
              <w:top w:w="110" w:type="dxa"/>
              <w:left w:w="120" w:type="dxa"/>
              <w:bottom w:w="110" w:type="dxa"/>
              <w:right w:w="120" w:type="dxa"/>
            </w:tcMar>
            <w:vAlign w:val="center"/>
          </w:tcPr>
          <w:p w14:paraId="51EEA8BC"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4BCC0E23" w14:textId="77777777" w:rsidR="005C3677" w:rsidRDefault="00000000">
            <w:r>
              <w:t>Social Media | Instagram launch post</w:t>
            </w:r>
          </w:p>
        </w:tc>
      </w:tr>
    </w:tbl>
    <w:p w14:paraId="3A987D5B" w14:textId="77777777" w:rsidR="005C3677" w:rsidRDefault="005C3677"/>
    <w:p w14:paraId="070DDA5D" w14:textId="77777777" w:rsidR="005C3677" w:rsidRDefault="00000000">
      <w:pPr>
        <w:pStyle w:val="R7Heading2"/>
        <w:spacing w:after="40"/>
      </w:pPr>
      <w:r>
        <w:t>Graphic direction</w:t>
      </w:r>
    </w:p>
    <w:p w14:paraId="397ECE25" w14:textId="77777777" w:rsidR="005C3677" w:rsidRDefault="00000000">
      <w:pPr>
        <w:pStyle w:val="R7Body"/>
        <w:spacing w:after="80"/>
      </w:pPr>
      <w:r>
        <w:t>Graphic headline: Come Home to Region 7</w:t>
      </w:r>
      <w:r>
        <w:br/>
      </w:r>
    </w:p>
    <w:p w14:paraId="50B7294C" w14:textId="77777777" w:rsidR="005C3677" w:rsidRDefault="00000000">
      <w:pPr>
        <w:pStyle w:val="R7Heading2"/>
        <w:spacing w:after="40"/>
      </w:pPr>
      <w:r>
        <w:t>Ready-to-use copy</w:t>
      </w:r>
    </w:p>
    <w:p w14:paraId="1DB829DE" w14:textId="77777777" w:rsidR="005C3677" w:rsidRDefault="00000000">
      <w:pPr>
        <w:pStyle w:val="R7Body"/>
        <w:spacing w:after="80"/>
      </w:pPr>
      <w:r>
        <w:t>It's official.</w:t>
      </w:r>
    </w:p>
    <w:p w14:paraId="3D2AFAA5" w14:textId="77777777" w:rsidR="005C3677" w:rsidRDefault="00000000">
      <w:pPr>
        <w:pStyle w:val="R7Body"/>
        <w:spacing w:after="80"/>
      </w:pPr>
      <w:r>
        <w:t>Registration is now open for the 2026 Region 7 Convention, and we cannot wait to welcome you.</w:t>
      </w:r>
    </w:p>
    <w:p w14:paraId="34DE7358" w14:textId="77777777" w:rsidR="005C3677" w:rsidRDefault="00000000">
      <w:pPr>
        <w:pStyle w:val="R7Body"/>
        <w:spacing w:after="80"/>
      </w:pPr>
      <w:r>
        <w:t>Come for the recovery.</w:t>
      </w:r>
      <w:r>
        <w:br/>
        <w:t>Come for the fellowship.</w:t>
      </w:r>
      <w:r>
        <w:br/>
        <w:t>Come for the joy.</w:t>
      </w:r>
      <w:r>
        <w:br/>
        <w:t>Come for the reminder that you are never doing this alone.</w:t>
      </w:r>
    </w:p>
    <w:p w14:paraId="54FBC3EB" w14:textId="77777777" w:rsidR="005C3677" w:rsidRDefault="00000000">
      <w:pPr>
        <w:pStyle w:val="R7Body"/>
        <w:spacing w:after="80"/>
      </w:pPr>
      <w:r>
        <w:t>I Put My Hand In Yours, Welcome Home</w:t>
      </w:r>
    </w:p>
    <w:p w14:paraId="5997FD1D" w14:textId="77777777" w:rsidR="005C3677" w:rsidRDefault="00000000">
      <w:pPr>
        <w:pStyle w:val="R7Body"/>
        <w:spacing w:after="80"/>
      </w:pPr>
      <w:r>
        <w:t>Register now: [insert link]</w:t>
      </w:r>
    </w:p>
    <w:p w14:paraId="36D62D35"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4ED154BC" w14:textId="77777777">
        <w:trPr>
          <w:jc w:val="center"/>
        </w:trPr>
        <w:tc>
          <w:tcPr>
            <w:tcW w:w="2088" w:type="dxa"/>
            <w:shd w:val="clear" w:color="auto" w:fill="F6F1FB"/>
            <w:tcMar>
              <w:top w:w="110" w:type="dxa"/>
              <w:left w:w="120" w:type="dxa"/>
              <w:bottom w:w="110" w:type="dxa"/>
              <w:right w:w="120" w:type="dxa"/>
            </w:tcMar>
            <w:vAlign w:val="center"/>
          </w:tcPr>
          <w:p w14:paraId="519124C4" w14:textId="77777777" w:rsidR="005C3677" w:rsidRDefault="00000000">
            <w:r>
              <w:rPr>
                <w:b/>
                <w:color w:val="6F4197"/>
              </w:rPr>
              <w:t>Date</w:t>
            </w:r>
          </w:p>
        </w:tc>
        <w:tc>
          <w:tcPr>
            <w:tcW w:w="8568" w:type="dxa"/>
            <w:tcMar>
              <w:top w:w="110" w:type="dxa"/>
              <w:left w:w="120" w:type="dxa"/>
              <w:bottom w:w="110" w:type="dxa"/>
              <w:right w:w="120" w:type="dxa"/>
            </w:tcMar>
            <w:vAlign w:val="center"/>
          </w:tcPr>
          <w:p w14:paraId="483C5D3A" w14:textId="77777777" w:rsidR="005C3677" w:rsidRDefault="00000000">
            <w:r>
              <w:t>Thursday, April 23, 2026</w:t>
            </w:r>
          </w:p>
        </w:tc>
      </w:tr>
      <w:tr w:rsidR="005C3677" w14:paraId="23245962" w14:textId="77777777">
        <w:trPr>
          <w:jc w:val="center"/>
        </w:trPr>
        <w:tc>
          <w:tcPr>
            <w:tcW w:w="2088" w:type="dxa"/>
            <w:shd w:val="clear" w:color="auto" w:fill="F6F1FB"/>
            <w:tcMar>
              <w:top w:w="110" w:type="dxa"/>
              <w:left w:w="120" w:type="dxa"/>
              <w:bottom w:w="110" w:type="dxa"/>
              <w:right w:w="120" w:type="dxa"/>
            </w:tcMar>
            <w:vAlign w:val="center"/>
          </w:tcPr>
          <w:p w14:paraId="4FAC81E5"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800009D" w14:textId="77777777" w:rsidR="005C3677" w:rsidRDefault="00000000">
            <w:r>
              <w:t>Social Media | Early bird reminder</w:t>
            </w:r>
          </w:p>
        </w:tc>
      </w:tr>
    </w:tbl>
    <w:p w14:paraId="4485CFFB" w14:textId="77777777" w:rsidR="005C3677" w:rsidRDefault="005C3677"/>
    <w:p w14:paraId="5C889FAE" w14:textId="77777777" w:rsidR="005C3677" w:rsidRDefault="00000000">
      <w:pPr>
        <w:pStyle w:val="R7Heading2"/>
        <w:spacing w:after="40"/>
      </w:pPr>
      <w:r>
        <w:t>Graphic direction</w:t>
      </w:r>
    </w:p>
    <w:p w14:paraId="0062CBB4" w14:textId="77777777" w:rsidR="005C3677" w:rsidRDefault="00000000">
      <w:pPr>
        <w:pStyle w:val="R7Body"/>
        <w:spacing w:after="80"/>
      </w:pPr>
      <w:r>
        <w:t>Graphic headline: Still Time to Register</w:t>
      </w:r>
      <w:r>
        <w:br/>
      </w:r>
    </w:p>
    <w:p w14:paraId="692D64AC" w14:textId="77777777" w:rsidR="005C3677" w:rsidRDefault="00000000">
      <w:pPr>
        <w:pStyle w:val="R7Heading2"/>
        <w:spacing w:after="40"/>
      </w:pPr>
      <w:r>
        <w:lastRenderedPageBreak/>
        <w:t>Ready-to-use copy</w:t>
      </w:r>
    </w:p>
    <w:p w14:paraId="0D7C01BE" w14:textId="77777777" w:rsidR="005C3677" w:rsidRDefault="00000000">
      <w:pPr>
        <w:pStyle w:val="R7Body"/>
        <w:spacing w:after="80"/>
      </w:pPr>
      <w:r>
        <w:t>There is still time to claim your place at the 2026 Region 7 Convention.</w:t>
      </w:r>
    </w:p>
    <w:p w14:paraId="695B7D0F" w14:textId="77777777" w:rsidR="005C3677" w:rsidRDefault="00000000">
      <w:pPr>
        <w:pStyle w:val="R7Body"/>
        <w:spacing w:after="80"/>
      </w:pPr>
      <w:r>
        <w:t>If your heart has been saying, “I need this,” consider this your sign.</w:t>
      </w:r>
    </w:p>
    <w:p w14:paraId="75D99AA3" w14:textId="77777777" w:rsidR="005C3677" w:rsidRDefault="00000000">
      <w:pPr>
        <w:pStyle w:val="R7Body"/>
        <w:spacing w:after="80"/>
      </w:pPr>
      <w:r>
        <w:t>Come be part of a weekend where fellowship meets healing and welcome meets joy.</w:t>
      </w:r>
    </w:p>
    <w:p w14:paraId="380E5886" w14:textId="77777777" w:rsidR="005C3677" w:rsidRDefault="00000000">
      <w:pPr>
        <w:pStyle w:val="R7Body"/>
        <w:spacing w:after="80"/>
      </w:pPr>
      <w:r>
        <w:t>Early bird registration remains open through October 11.</w:t>
      </w:r>
      <w:r>
        <w:br/>
        <w:t>[insert link]</w:t>
      </w:r>
    </w:p>
    <w:p w14:paraId="1966E985"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78D32C4E" w14:textId="77777777">
        <w:trPr>
          <w:jc w:val="center"/>
        </w:trPr>
        <w:tc>
          <w:tcPr>
            <w:tcW w:w="2088" w:type="dxa"/>
            <w:shd w:val="clear" w:color="auto" w:fill="F6F1FB"/>
            <w:tcMar>
              <w:top w:w="110" w:type="dxa"/>
              <w:left w:w="120" w:type="dxa"/>
              <w:bottom w:w="110" w:type="dxa"/>
              <w:right w:w="120" w:type="dxa"/>
            </w:tcMar>
            <w:vAlign w:val="center"/>
          </w:tcPr>
          <w:p w14:paraId="1C1948D1" w14:textId="77777777" w:rsidR="005C3677" w:rsidRDefault="00000000">
            <w:r>
              <w:rPr>
                <w:b/>
                <w:color w:val="6F4197"/>
              </w:rPr>
              <w:t>Date</w:t>
            </w:r>
          </w:p>
        </w:tc>
        <w:tc>
          <w:tcPr>
            <w:tcW w:w="8568" w:type="dxa"/>
            <w:tcMar>
              <w:top w:w="110" w:type="dxa"/>
              <w:left w:w="120" w:type="dxa"/>
              <w:bottom w:w="110" w:type="dxa"/>
              <w:right w:w="120" w:type="dxa"/>
            </w:tcMar>
            <w:vAlign w:val="center"/>
          </w:tcPr>
          <w:p w14:paraId="110B47EE" w14:textId="77777777" w:rsidR="005C3677" w:rsidRDefault="00000000">
            <w:r>
              <w:t>Tuesday, April 28, 2026</w:t>
            </w:r>
          </w:p>
        </w:tc>
      </w:tr>
      <w:tr w:rsidR="005C3677" w14:paraId="3C858149" w14:textId="77777777">
        <w:trPr>
          <w:jc w:val="center"/>
        </w:trPr>
        <w:tc>
          <w:tcPr>
            <w:tcW w:w="2088" w:type="dxa"/>
            <w:shd w:val="clear" w:color="auto" w:fill="F6F1FB"/>
            <w:tcMar>
              <w:top w:w="110" w:type="dxa"/>
              <w:left w:w="120" w:type="dxa"/>
              <w:bottom w:w="110" w:type="dxa"/>
              <w:right w:w="120" w:type="dxa"/>
            </w:tcMar>
            <w:vAlign w:val="center"/>
          </w:tcPr>
          <w:p w14:paraId="5857AB0A"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6497E78" w14:textId="77777777" w:rsidR="005C3677" w:rsidRDefault="00000000">
            <w:r>
              <w:t>Email | Registration reminder email</w:t>
            </w:r>
          </w:p>
        </w:tc>
      </w:tr>
    </w:tbl>
    <w:p w14:paraId="68BD9021" w14:textId="77777777" w:rsidR="005C3677" w:rsidRDefault="005C3677"/>
    <w:p w14:paraId="4B4F2E2F" w14:textId="77777777" w:rsidR="005C3677" w:rsidRDefault="00000000">
      <w:pPr>
        <w:pStyle w:val="R7Heading2"/>
        <w:spacing w:after="40"/>
      </w:pPr>
      <w:r>
        <w:t>Graphic direction</w:t>
      </w:r>
    </w:p>
    <w:p w14:paraId="37ABA601" w14:textId="77777777" w:rsidR="005C3677" w:rsidRDefault="00000000">
      <w:pPr>
        <w:pStyle w:val="R7Body"/>
        <w:spacing w:after="80"/>
      </w:pPr>
      <w:r>
        <w:t>Email banner: Have You Registered Yet?</w:t>
      </w:r>
      <w:r>
        <w:br/>
      </w:r>
    </w:p>
    <w:p w14:paraId="4F0C418A" w14:textId="77777777" w:rsidR="005C3677" w:rsidRDefault="00000000">
      <w:pPr>
        <w:pStyle w:val="R7Heading2"/>
        <w:spacing w:after="40"/>
      </w:pPr>
      <w:r>
        <w:t>Ready-to-use copy</w:t>
      </w:r>
    </w:p>
    <w:p w14:paraId="243B286C" w14:textId="77777777" w:rsidR="005C3677" w:rsidRDefault="00000000">
      <w:pPr>
        <w:pStyle w:val="R7Body"/>
        <w:spacing w:after="80"/>
      </w:pPr>
      <w:r>
        <w:t>Subject: Have You Saved Your Place Yet?</w:t>
      </w:r>
    </w:p>
    <w:p w14:paraId="0C8A702F" w14:textId="77777777" w:rsidR="005C3677" w:rsidRDefault="00000000">
      <w:pPr>
        <w:pStyle w:val="R7Body"/>
        <w:spacing w:after="80"/>
      </w:pPr>
      <w:r>
        <w:t>Dear Region 7 Community,</w:t>
      </w:r>
    </w:p>
    <w:p w14:paraId="35FE7059" w14:textId="77777777" w:rsidR="005C3677" w:rsidRDefault="00000000">
      <w:pPr>
        <w:pStyle w:val="R7Body"/>
        <w:spacing w:after="80"/>
      </w:pPr>
      <w:r>
        <w:t>Have you saved your place yet for the 2026 Region 7 Convention?</w:t>
      </w:r>
    </w:p>
    <w:p w14:paraId="7D28E5CA" w14:textId="77777777" w:rsidR="005C3677" w:rsidRDefault="00000000">
      <w:pPr>
        <w:pStyle w:val="R7Body"/>
        <w:spacing w:after="80"/>
      </w:pPr>
      <w:r>
        <w:t>This October, we will gather for a powerful weekend centered on fellowship, encouragement, and the life changing strength of community.</w:t>
      </w:r>
    </w:p>
    <w:p w14:paraId="25045FF5" w14:textId="77777777" w:rsidR="005C3677" w:rsidRDefault="00000000">
      <w:pPr>
        <w:pStyle w:val="R7Body"/>
        <w:spacing w:after="80"/>
      </w:pPr>
      <w:r>
        <w:t>I Put My Hand In Yours, Welcome Home</w:t>
      </w:r>
    </w:p>
    <w:p w14:paraId="33E2114C" w14:textId="77777777" w:rsidR="005C3677" w:rsidRDefault="00000000">
      <w:pPr>
        <w:pStyle w:val="R7Body"/>
        <w:spacing w:after="80"/>
      </w:pPr>
      <w:r>
        <w:t>Early bird registration remains open through October 11, and we would love for you to be part of this meaningful experience.</w:t>
      </w:r>
    </w:p>
    <w:p w14:paraId="02BE5B8B" w14:textId="77777777" w:rsidR="005C3677" w:rsidRDefault="00000000">
      <w:pPr>
        <w:pStyle w:val="R7Body"/>
        <w:spacing w:after="80"/>
      </w:pPr>
      <w:r>
        <w:t>[Insert registration link]</w:t>
      </w:r>
    </w:p>
    <w:p w14:paraId="5BCA892F" w14:textId="77777777" w:rsidR="005C3677" w:rsidRDefault="00000000">
      <w:pPr>
        <w:pStyle w:val="R7Body"/>
        <w:spacing w:after="80"/>
      </w:pPr>
      <w:r>
        <w:t>Make your plans now and come home to Region 7.</w:t>
      </w:r>
    </w:p>
    <w:p w14:paraId="03FDB7EE" w14:textId="77777777" w:rsidR="005C3677" w:rsidRDefault="00000000">
      <w:pPr>
        <w:pStyle w:val="R7Body"/>
        <w:spacing w:after="80"/>
      </w:pPr>
      <w:r>
        <w:t>In fellowship,</w:t>
      </w:r>
      <w:r>
        <w:br/>
        <w:t>Region 7 Convention Team</w:t>
      </w:r>
    </w:p>
    <w:p w14:paraId="3785E680" w14:textId="77777777" w:rsidR="005C3677" w:rsidRDefault="005C3677"/>
    <w:p w14:paraId="26E88974" w14:textId="77777777" w:rsidR="005C3677" w:rsidRDefault="00000000">
      <w:r>
        <w:lastRenderedPageBreak/>
        <w:br w:type="page"/>
      </w:r>
    </w:p>
    <w:p w14:paraId="41EDEF86" w14:textId="77777777" w:rsidR="005C3677" w:rsidRDefault="00000000">
      <w:pPr>
        <w:pStyle w:val="R7Heading1"/>
      </w:pPr>
      <w:r>
        <w:lastRenderedPageBreak/>
        <w:t>May Content</w:t>
      </w:r>
    </w:p>
    <w:tbl>
      <w:tblPr>
        <w:tblW w:w="0" w:type="auto"/>
        <w:jc w:val="center"/>
        <w:tblLayout w:type="fixed"/>
        <w:tblLook w:val="04A0" w:firstRow="1" w:lastRow="0" w:firstColumn="1" w:lastColumn="0" w:noHBand="0" w:noVBand="1"/>
      </w:tblPr>
      <w:tblGrid>
        <w:gridCol w:w="2088"/>
        <w:gridCol w:w="8568"/>
      </w:tblGrid>
      <w:tr w:rsidR="005C3677" w14:paraId="23035943" w14:textId="77777777">
        <w:trPr>
          <w:jc w:val="center"/>
        </w:trPr>
        <w:tc>
          <w:tcPr>
            <w:tcW w:w="2088" w:type="dxa"/>
            <w:shd w:val="clear" w:color="auto" w:fill="F6F1FB"/>
            <w:tcMar>
              <w:top w:w="110" w:type="dxa"/>
              <w:left w:w="120" w:type="dxa"/>
              <w:bottom w:w="110" w:type="dxa"/>
              <w:right w:w="120" w:type="dxa"/>
            </w:tcMar>
            <w:vAlign w:val="center"/>
          </w:tcPr>
          <w:p w14:paraId="600AACFD" w14:textId="77777777" w:rsidR="005C3677" w:rsidRDefault="00000000">
            <w:r>
              <w:rPr>
                <w:b/>
                <w:color w:val="6F4197"/>
              </w:rPr>
              <w:t>Date</w:t>
            </w:r>
          </w:p>
        </w:tc>
        <w:tc>
          <w:tcPr>
            <w:tcW w:w="8568" w:type="dxa"/>
            <w:tcMar>
              <w:top w:w="110" w:type="dxa"/>
              <w:left w:w="120" w:type="dxa"/>
              <w:bottom w:w="110" w:type="dxa"/>
              <w:right w:w="120" w:type="dxa"/>
            </w:tcMar>
            <w:vAlign w:val="center"/>
          </w:tcPr>
          <w:p w14:paraId="149B406D" w14:textId="77777777" w:rsidR="005C3677" w:rsidRDefault="00000000">
            <w:r>
              <w:t>Tuesday, May 5, 2026</w:t>
            </w:r>
          </w:p>
        </w:tc>
      </w:tr>
      <w:tr w:rsidR="005C3677" w14:paraId="7D612CC4" w14:textId="77777777">
        <w:trPr>
          <w:jc w:val="center"/>
        </w:trPr>
        <w:tc>
          <w:tcPr>
            <w:tcW w:w="2088" w:type="dxa"/>
            <w:shd w:val="clear" w:color="auto" w:fill="F6F1FB"/>
            <w:tcMar>
              <w:top w:w="110" w:type="dxa"/>
              <w:left w:w="120" w:type="dxa"/>
              <w:bottom w:w="110" w:type="dxa"/>
              <w:right w:w="120" w:type="dxa"/>
            </w:tcMar>
            <w:vAlign w:val="center"/>
          </w:tcPr>
          <w:p w14:paraId="528413A4"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FF24C2D" w14:textId="77777777" w:rsidR="005C3677" w:rsidRDefault="00000000">
            <w:r>
              <w:t>Social Media | Belonging post</w:t>
            </w:r>
          </w:p>
        </w:tc>
      </w:tr>
    </w:tbl>
    <w:p w14:paraId="13FF53EA" w14:textId="77777777" w:rsidR="005C3677" w:rsidRDefault="005C3677"/>
    <w:p w14:paraId="45430376" w14:textId="77777777" w:rsidR="005C3677" w:rsidRDefault="00000000">
      <w:pPr>
        <w:pStyle w:val="R7Heading2"/>
        <w:spacing w:after="40"/>
      </w:pPr>
      <w:r>
        <w:t>Graphic direction</w:t>
      </w:r>
    </w:p>
    <w:p w14:paraId="36E89C56" w14:textId="77777777" w:rsidR="005C3677" w:rsidRDefault="00000000">
      <w:pPr>
        <w:pStyle w:val="R7Body"/>
        <w:spacing w:after="80"/>
      </w:pPr>
      <w:r>
        <w:t>Graphic headline: What Does Welcome Home Mean to You?</w:t>
      </w:r>
      <w:r>
        <w:br/>
      </w:r>
    </w:p>
    <w:p w14:paraId="14C25A40" w14:textId="77777777" w:rsidR="005C3677" w:rsidRDefault="00000000">
      <w:pPr>
        <w:pStyle w:val="R7Heading2"/>
        <w:spacing w:after="40"/>
      </w:pPr>
      <w:r>
        <w:t>Ready-to-use copy</w:t>
      </w:r>
    </w:p>
    <w:p w14:paraId="7F0CF5E7" w14:textId="77777777" w:rsidR="005C3677" w:rsidRDefault="00000000">
      <w:pPr>
        <w:pStyle w:val="R7Body"/>
        <w:spacing w:after="80"/>
      </w:pPr>
      <w:r>
        <w:t>What does welcome home mean to you?</w:t>
      </w:r>
    </w:p>
    <w:p w14:paraId="2F42A903" w14:textId="77777777" w:rsidR="005C3677" w:rsidRDefault="00000000">
      <w:pPr>
        <w:pStyle w:val="R7Body"/>
        <w:spacing w:after="80"/>
      </w:pPr>
      <w:r>
        <w:t>For some, it means being seen.</w:t>
      </w:r>
      <w:r>
        <w:br/>
        <w:t>For others, it means relief.</w:t>
      </w:r>
      <w:r>
        <w:br/>
        <w:t>For others, it means support, understanding, and the comfort of not having to explain everything.</w:t>
      </w:r>
    </w:p>
    <w:p w14:paraId="2B5AA8F0" w14:textId="77777777" w:rsidR="005C3677" w:rsidRDefault="00000000">
      <w:pPr>
        <w:pStyle w:val="R7Body"/>
        <w:spacing w:after="80"/>
      </w:pPr>
      <w:r>
        <w:t>At the 2026 Region 7 Convention, our hope is that every attendee feels just that.</w:t>
      </w:r>
    </w:p>
    <w:p w14:paraId="500FD8A7" w14:textId="77777777" w:rsidR="005C3677" w:rsidRDefault="00000000">
      <w:pPr>
        <w:pStyle w:val="R7Body"/>
        <w:spacing w:after="80"/>
      </w:pPr>
      <w:r>
        <w:t>I Put My Hand In Yours, Welcome Home</w:t>
      </w:r>
    </w:p>
    <w:p w14:paraId="0AF753DD" w14:textId="77777777" w:rsidR="005C3677" w:rsidRDefault="00000000">
      <w:pPr>
        <w:pStyle w:val="R7Body"/>
        <w:spacing w:after="80"/>
      </w:pPr>
      <w:r>
        <w:t>Join us October 23 to 25.</w:t>
      </w:r>
      <w:r>
        <w:br/>
        <w:t>[insert registration link]</w:t>
      </w:r>
    </w:p>
    <w:p w14:paraId="4D590CEB"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7F2BB619" w14:textId="77777777">
        <w:trPr>
          <w:jc w:val="center"/>
        </w:trPr>
        <w:tc>
          <w:tcPr>
            <w:tcW w:w="2088" w:type="dxa"/>
            <w:shd w:val="clear" w:color="auto" w:fill="F6F1FB"/>
            <w:tcMar>
              <w:top w:w="110" w:type="dxa"/>
              <w:left w:w="120" w:type="dxa"/>
              <w:bottom w:w="110" w:type="dxa"/>
              <w:right w:w="120" w:type="dxa"/>
            </w:tcMar>
            <w:vAlign w:val="center"/>
          </w:tcPr>
          <w:p w14:paraId="6C515FB8" w14:textId="77777777" w:rsidR="005C3677" w:rsidRDefault="00000000">
            <w:r>
              <w:rPr>
                <w:b/>
                <w:color w:val="6F4197"/>
              </w:rPr>
              <w:t>Date</w:t>
            </w:r>
          </w:p>
        </w:tc>
        <w:tc>
          <w:tcPr>
            <w:tcW w:w="8568" w:type="dxa"/>
            <w:tcMar>
              <w:top w:w="110" w:type="dxa"/>
              <w:left w:w="120" w:type="dxa"/>
              <w:bottom w:w="110" w:type="dxa"/>
              <w:right w:w="120" w:type="dxa"/>
            </w:tcMar>
            <w:vAlign w:val="center"/>
          </w:tcPr>
          <w:p w14:paraId="08D21992" w14:textId="77777777" w:rsidR="005C3677" w:rsidRDefault="00000000">
            <w:r>
              <w:t>Wednesday, May 13, 2026</w:t>
            </w:r>
          </w:p>
        </w:tc>
      </w:tr>
      <w:tr w:rsidR="005C3677" w14:paraId="005D0CFD" w14:textId="77777777">
        <w:trPr>
          <w:jc w:val="center"/>
        </w:trPr>
        <w:tc>
          <w:tcPr>
            <w:tcW w:w="2088" w:type="dxa"/>
            <w:shd w:val="clear" w:color="auto" w:fill="F6F1FB"/>
            <w:tcMar>
              <w:top w:w="110" w:type="dxa"/>
              <w:left w:w="120" w:type="dxa"/>
              <w:bottom w:w="110" w:type="dxa"/>
              <w:right w:w="120" w:type="dxa"/>
            </w:tcMar>
            <w:vAlign w:val="center"/>
          </w:tcPr>
          <w:p w14:paraId="4AF5E8E6"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56F4974B" w14:textId="77777777" w:rsidR="005C3677" w:rsidRDefault="00000000">
            <w:r>
              <w:t>Social Media | Theme refresh post</w:t>
            </w:r>
          </w:p>
        </w:tc>
      </w:tr>
    </w:tbl>
    <w:p w14:paraId="0CC7F93D" w14:textId="77777777" w:rsidR="005C3677" w:rsidRDefault="005C3677"/>
    <w:p w14:paraId="6EB15CE5" w14:textId="77777777" w:rsidR="005C3677" w:rsidRDefault="00000000">
      <w:pPr>
        <w:pStyle w:val="R7Heading2"/>
        <w:spacing w:after="40"/>
      </w:pPr>
      <w:r>
        <w:t>Graphic direction</w:t>
      </w:r>
    </w:p>
    <w:p w14:paraId="2545AD34" w14:textId="77777777" w:rsidR="005C3677" w:rsidRDefault="00000000">
      <w:pPr>
        <w:pStyle w:val="R7Body"/>
        <w:spacing w:after="80"/>
      </w:pPr>
      <w:r>
        <w:t>Graphic headline: Not Just a Theme. A Feeling.</w:t>
      </w:r>
      <w:r>
        <w:br/>
      </w:r>
    </w:p>
    <w:p w14:paraId="7D125D5B" w14:textId="77777777" w:rsidR="005C3677" w:rsidRDefault="00000000">
      <w:pPr>
        <w:pStyle w:val="R7Heading2"/>
        <w:spacing w:after="40"/>
      </w:pPr>
      <w:r>
        <w:lastRenderedPageBreak/>
        <w:t>Ready-to-use copy</w:t>
      </w:r>
    </w:p>
    <w:p w14:paraId="44947879" w14:textId="77777777" w:rsidR="005C3677" w:rsidRDefault="00000000">
      <w:pPr>
        <w:pStyle w:val="R7Body"/>
        <w:spacing w:after="80"/>
      </w:pPr>
      <w:r>
        <w:t>Not just a theme. A feeling.</w:t>
      </w:r>
    </w:p>
    <w:p w14:paraId="0EDEA316" w14:textId="77777777" w:rsidR="005C3677" w:rsidRDefault="00000000">
      <w:pPr>
        <w:pStyle w:val="R7Body"/>
        <w:spacing w:after="80"/>
      </w:pPr>
      <w:r>
        <w:t>I Put My Hand In Yours, Welcome Home</w:t>
      </w:r>
    </w:p>
    <w:p w14:paraId="0E233067" w14:textId="77777777" w:rsidR="005C3677" w:rsidRDefault="00000000">
      <w:pPr>
        <w:pStyle w:val="R7Body"/>
        <w:spacing w:after="80"/>
      </w:pPr>
      <w:r>
        <w:t>We are looking forward to welcoming Region 7 for a weekend of fellowship and recovery this October.</w:t>
      </w:r>
    </w:p>
    <w:p w14:paraId="770495BD" w14:textId="77777777" w:rsidR="005C3677" w:rsidRDefault="00000000">
      <w:pPr>
        <w:pStyle w:val="R7Body"/>
        <w:spacing w:after="80"/>
      </w:pPr>
      <w:r>
        <w:t>Registration is open now.</w:t>
      </w:r>
      <w:r>
        <w:br/>
        <w:t>[insert link]</w:t>
      </w:r>
    </w:p>
    <w:p w14:paraId="05F167F4"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652A56AD" w14:textId="77777777">
        <w:trPr>
          <w:jc w:val="center"/>
        </w:trPr>
        <w:tc>
          <w:tcPr>
            <w:tcW w:w="2088" w:type="dxa"/>
            <w:shd w:val="clear" w:color="auto" w:fill="F6F1FB"/>
            <w:tcMar>
              <w:top w:w="110" w:type="dxa"/>
              <w:left w:w="120" w:type="dxa"/>
              <w:bottom w:w="110" w:type="dxa"/>
              <w:right w:w="120" w:type="dxa"/>
            </w:tcMar>
            <w:vAlign w:val="center"/>
          </w:tcPr>
          <w:p w14:paraId="192DAB86" w14:textId="77777777" w:rsidR="005C3677" w:rsidRDefault="00000000">
            <w:r>
              <w:rPr>
                <w:b/>
                <w:color w:val="6F4197"/>
              </w:rPr>
              <w:t>Date</w:t>
            </w:r>
          </w:p>
        </w:tc>
        <w:tc>
          <w:tcPr>
            <w:tcW w:w="8568" w:type="dxa"/>
            <w:tcMar>
              <w:top w:w="110" w:type="dxa"/>
              <w:left w:w="120" w:type="dxa"/>
              <w:bottom w:w="110" w:type="dxa"/>
              <w:right w:w="120" w:type="dxa"/>
            </w:tcMar>
            <w:vAlign w:val="center"/>
          </w:tcPr>
          <w:p w14:paraId="0819E9C8" w14:textId="77777777" w:rsidR="005C3677" w:rsidRDefault="00000000">
            <w:r>
              <w:t>Tuesday, May 19, 2026</w:t>
            </w:r>
          </w:p>
        </w:tc>
      </w:tr>
      <w:tr w:rsidR="005C3677" w14:paraId="4A789045" w14:textId="77777777">
        <w:trPr>
          <w:jc w:val="center"/>
        </w:trPr>
        <w:tc>
          <w:tcPr>
            <w:tcW w:w="2088" w:type="dxa"/>
            <w:shd w:val="clear" w:color="auto" w:fill="F6F1FB"/>
            <w:tcMar>
              <w:top w:w="110" w:type="dxa"/>
              <w:left w:w="120" w:type="dxa"/>
              <w:bottom w:w="110" w:type="dxa"/>
              <w:right w:w="120" w:type="dxa"/>
            </w:tcMar>
            <w:vAlign w:val="center"/>
          </w:tcPr>
          <w:p w14:paraId="244C0D75"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14ACF67B" w14:textId="77777777" w:rsidR="005C3677" w:rsidRDefault="00000000">
            <w:r>
              <w:t>Email | Convention taking shape email</w:t>
            </w:r>
          </w:p>
        </w:tc>
      </w:tr>
    </w:tbl>
    <w:p w14:paraId="0E437AC4" w14:textId="77777777" w:rsidR="005C3677" w:rsidRDefault="005C3677"/>
    <w:p w14:paraId="4DC9608F" w14:textId="77777777" w:rsidR="005C3677" w:rsidRDefault="00000000">
      <w:pPr>
        <w:pStyle w:val="R7Heading2"/>
        <w:spacing w:after="40"/>
      </w:pPr>
      <w:r>
        <w:t>Graphic direction</w:t>
      </w:r>
    </w:p>
    <w:p w14:paraId="418A1FFF" w14:textId="77777777" w:rsidR="005C3677" w:rsidRDefault="00000000">
      <w:pPr>
        <w:pStyle w:val="R7Body"/>
        <w:spacing w:after="80"/>
      </w:pPr>
      <w:r>
        <w:t>Email banner: A Meaningful Weekend Is Taking Shape</w:t>
      </w:r>
      <w:r>
        <w:br/>
      </w:r>
    </w:p>
    <w:p w14:paraId="6AFA4F81" w14:textId="77777777" w:rsidR="005C3677" w:rsidRDefault="00000000">
      <w:pPr>
        <w:pStyle w:val="R7Heading2"/>
        <w:spacing w:after="40"/>
      </w:pPr>
      <w:r>
        <w:t>Ready-to-use copy</w:t>
      </w:r>
    </w:p>
    <w:p w14:paraId="1FC8E7D9" w14:textId="77777777" w:rsidR="005C3677" w:rsidRDefault="00000000">
      <w:pPr>
        <w:pStyle w:val="R7Body"/>
        <w:spacing w:after="80"/>
      </w:pPr>
      <w:r>
        <w:t>Subject: Convention Is Taking Shape</w:t>
      </w:r>
    </w:p>
    <w:p w14:paraId="79733D88" w14:textId="77777777" w:rsidR="005C3677" w:rsidRDefault="00000000">
      <w:pPr>
        <w:pStyle w:val="R7Body"/>
        <w:spacing w:after="80"/>
      </w:pPr>
      <w:r>
        <w:t>Dear Region 7 Community,</w:t>
      </w:r>
    </w:p>
    <w:p w14:paraId="550C721B" w14:textId="77777777" w:rsidR="005C3677" w:rsidRDefault="00000000">
      <w:pPr>
        <w:pStyle w:val="R7Body"/>
        <w:spacing w:after="80"/>
      </w:pPr>
      <w:r>
        <w:t>Planning for the 2026 Region 7 Convention is moving forward with energy and care, and we are excited about what is taking shape.</w:t>
      </w:r>
    </w:p>
    <w:p w14:paraId="59825EA2" w14:textId="77777777" w:rsidR="005C3677" w:rsidRDefault="00000000">
      <w:pPr>
        <w:pStyle w:val="R7Body"/>
        <w:spacing w:after="80"/>
      </w:pPr>
      <w:r>
        <w:t>We are preparing a weekend designed to uplift, connect, and encourage, with meaningful content, shared fellowship, and moments that reflect the heart of this year's theme:</w:t>
      </w:r>
    </w:p>
    <w:p w14:paraId="79754B1C" w14:textId="77777777" w:rsidR="005C3677" w:rsidRDefault="00000000">
      <w:pPr>
        <w:pStyle w:val="R7Body"/>
        <w:spacing w:after="80"/>
      </w:pPr>
      <w:r>
        <w:t>I Put My Hand In Yours, Welcome Home</w:t>
      </w:r>
    </w:p>
    <w:p w14:paraId="23CF5E58" w14:textId="77777777" w:rsidR="005C3677" w:rsidRDefault="00000000">
      <w:pPr>
        <w:pStyle w:val="R7Body"/>
        <w:spacing w:after="80"/>
      </w:pPr>
      <w:r>
        <w:t>We look forward to sharing more in the weeks ahead, including highlights, reminders, and ways to stay connected as convention weekend approaches.</w:t>
      </w:r>
    </w:p>
    <w:p w14:paraId="65632278" w14:textId="77777777" w:rsidR="005C3677" w:rsidRDefault="00000000">
      <w:pPr>
        <w:pStyle w:val="R7Body"/>
        <w:spacing w:after="80"/>
      </w:pPr>
      <w:r>
        <w:t>If you have not registered yet, now is a wonderful time.</w:t>
      </w:r>
    </w:p>
    <w:p w14:paraId="272E40E5" w14:textId="77777777" w:rsidR="005C3677" w:rsidRDefault="00000000">
      <w:pPr>
        <w:pStyle w:val="R7Body"/>
        <w:spacing w:after="80"/>
      </w:pPr>
      <w:r>
        <w:t>[Insert registration link]</w:t>
      </w:r>
    </w:p>
    <w:p w14:paraId="347C48DD" w14:textId="77777777" w:rsidR="005C3677" w:rsidRDefault="00000000">
      <w:pPr>
        <w:pStyle w:val="R7Body"/>
        <w:spacing w:after="80"/>
      </w:pPr>
      <w:r>
        <w:t>In fellowship,</w:t>
      </w:r>
      <w:r>
        <w:br/>
        <w:t>Region 7 Convention Team</w:t>
      </w:r>
    </w:p>
    <w:p w14:paraId="1F041E8E"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5F7847F7" w14:textId="77777777">
        <w:trPr>
          <w:jc w:val="center"/>
        </w:trPr>
        <w:tc>
          <w:tcPr>
            <w:tcW w:w="2088" w:type="dxa"/>
            <w:shd w:val="clear" w:color="auto" w:fill="F6F1FB"/>
            <w:tcMar>
              <w:top w:w="110" w:type="dxa"/>
              <w:left w:w="120" w:type="dxa"/>
              <w:bottom w:w="110" w:type="dxa"/>
              <w:right w:w="120" w:type="dxa"/>
            </w:tcMar>
            <w:vAlign w:val="center"/>
          </w:tcPr>
          <w:p w14:paraId="7C14E002" w14:textId="77777777" w:rsidR="005C3677" w:rsidRDefault="00000000">
            <w:r>
              <w:rPr>
                <w:b/>
                <w:color w:val="6F4197"/>
              </w:rPr>
              <w:t>Date</w:t>
            </w:r>
          </w:p>
        </w:tc>
        <w:tc>
          <w:tcPr>
            <w:tcW w:w="8568" w:type="dxa"/>
            <w:tcMar>
              <w:top w:w="110" w:type="dxa"/>
              <w:left w:w="120" w:type="dxa"/>
              <w:bottom w:w="110" w:type="dxa"/>
              <w:right w:w="120" w:type="dxa"/>
            </w:tcMar>
            <w:vAlign w:val="center"/>
          </w:tcPr>
          <w:p w14:paraId="47E2B64B" w14:textId="77777777" w:rsidR="005C3677" w:rsidRDefault="00000000">
            <w:r>
              <w:t>Sunday, May 24, 2026</w:t>
            </w:r>
          </w:p>
        </w:tc>
      </w:tr>
      <w:tr w:rsidR="005C3677" w14:paraId="25406821" w14:textId="77777777">
        <w:trPr>
          <w:jc w:val="center"/>
        </w:trPr>
        <w:tc>
          <w:tcPr>
            <w:tcW w:w="2088" w:type="dxa"/>
            <w:shd w:val="clear" w:color="auto" w:fill="F6F1FB"/>
            <w:tcMar>
              <w:top w:w="110" w:type="dxa"/>
              <w:left w:w="120" w:type="dxa"/>
              <w:bottom w:w="110" w:type="dxa"/>
              <w:right w:w="120" w:type="dxa"/>
            </w:tcMar>
            <w:vAlign w:val="center"/>
          </w:tcPr>
          <w:p w14:paraId="246DBE13"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121B599" w14:textId="77777777" w:rsidR="005C3677" w:rsidRDefault="00000000">
            <w:r>
              <w:t>Social Media | Why attend post</w:t>
            </w:r>
          </w:p>
        </w:tc>
      </w:tr>
    </w:tbl>
    <w:p w14:paraId="32E780A6" w14:textId="77777777" w:rsidR="005C3677" w:rsidRDefault="005C3677"/>
    <w:p w14:paraId="763F1ECB" w14:textId="77777777" w:rsidR="005C3677" w:rsidRDefault="00000000">
      <w:pPr>
        <w:pStyle w:val="R7Heading2"/>
        <w:spacing w:after="40"/>
      </w:pPr>
      <w:r>
        <w:t>Graphic direction</w:t>
      </w:r>
    </w:p>
    <w:p w14:paraId="6E8D3E51" w14:textId="77777777" w:rsidR="005C3677" w:rsidRDefault="00000000">
      <w:pPr>
        <w:pStyle w:val="R7Body"/>
        <w:spacing w:after="80"/>
      </w:pPr>
      <w:r>
        <w:t>Graphic headline: This Is More Than a Convention</w:t>
      </w:r>
      <w:r>
        <w:br/>
      </w:r>
    </w:p>
    <w:p w14:paraId="3B9C8AE8" w14:textId="77777777" w:rsidR="005C3677" w:rsidRDefault="00000000">
      <w:pPr>
        <w:pStyle w:val="R7Heading2"/>
        <w:spacing w:after="40"/>
      </w:pPr>
      <w:r>
        <w:t>Ready-to-use copy</w:t>
      </w:r>
    </w:p>
    <w:p w14:paraId="7F89CC41" w14:textId="77777777" w:rsidR="005C3677" w:rsidRDefault="00000000">
      <w:pPr>
        <w:pStyle w:val="R7Body"/>
        <w:spacing w:after="80"/>
      </w:pPr>
      <w:r>
        <w:t>If you have been craving connection, encouragement, and a fresh reminder that you belong, this weekend is for you.</w:t>
      </w:r>
    </w:p>
    <w:p w14:paraId="646DE1FB" w14:textId="77777777" w:rsidR="005C3677" w:rsidRDefault="00000000">
      <w:pPr>
        <w:pStyle w:val="R7Body"/>
        <w:spacing w:after="80"/>
      </w:pPr>
      <w:r>
        <w:t>The 2026 Region 7 Convention is being built with heart, intention, and room for joy.</w:t>
      </w:r>
    </w:p>
    <w:p w14:paraId="66834A80" w14:textId="77777777" w:rsidR="005C3677" w:rsidRDefault="00000000">
      <w:pPr>
        <w:pStyle w:val="R7Body"/>
        <w:spacing w:after="80"/>
      </w:pPr>
      <w:r>
        <w:t>Come for the fellowship. Stay for the welcome.</w:t>
      </w:r>
      <w:r>
        <w:br/>
        <w:t>[insert registration link]</w:t>
      </w:r>
    </w:p>
    <w:p w14:paraId="55CDF50E" w14:textId="77777777" w:rsidR="005C3677" w:rsidRDefault="005C3677"/>
    <w:p w14:paraId="593EEAC8" w14:textId="77777777" w:rsidR="005C3677" w:rsidRDefault="00000000">
      <w:r>
        <w:br w:type="page"/>
      </w:r>
    </w:p>
    <w:p w14:paraId="5DC1EC8C" w14:textId="77777777" w:rsidR="005C3677" w:rsidRDefault="00000000">
      <w:pPr>
        <w:pStyle w:val="R7Heading1"/>
      </w:pPr>
      <w:r>
        <w:lastRenderedPageBreak/>
        <w:t>June Content</w:t>
      </w:r>
    </w:p>
    <w:tbl>
      <w:tblPr>
        <w:tblW w:w="0" w:type="auto"/>
        <w:jc w:val="center"/>
        <w:tblLayout w:type="fixed"/>
        <w:tblLook w:val="04A0" w:firstRow="1" w:lastRow="0" w:firstColumn="1" w:lastColumn="0" w:noHBand="0" w:noVBand="1"/>
      </w:tblPr>
      <w:tblGrid>
        <w:gridCol w:w="2088"/>
        <w:gridCol w:w="8568"/>
      </w:tblGrid>
      <w:tr w:rsidR="005C3677" w14:paraId="54572B51" w14:textId="77777777">
        <w:trPr>
          <w:jc w:val="center"/>
        </w:trPr>
        <w:tc>
          <w:tcPr>
            <w:tcW w:w="2088" w:type="dxa"/>
            <w:shd w:val="clear" w:color="auto" w:fill="F6F1FB"/>
            <w:tcMar>
              <w:top w:w="110" w:type="dxa"/>
              <w:left w:w="120" w:type="dxa"/>
              <w:bottom w:w="110" w:type="dxa"/>
              <w:right w:w="120" w:type="dxa"/>
            </w:tcMar>
            <w:vAlign w:val="center"/>
          </w:tcPr>
          <w:p w14:paraId="739C944B" w14:textId="77777777" w:rsidR="005C3677" w:rsidRDefault="00000000">
            <w:r>
              <w:rPr>
                <w:b/>
                <w:color w:val="6F4197"/>
              </w:rPr>
              <w:t>Date</w:t>
            </w:r>
          </w:p>
        </w:tc>
        <w:tc>
          <w:tcPr>
            <w:tcW w:w="8568" w:type="dxa"/>
            <w:tcMar>
              <w:top w:w="110" w:type="dxa"/>
              <w:left w:w="120" w:type="dxa"/>
              <w:bottom w:w="110" w:type="dxa"/>
              <w:right w:w="120" w:type="dxa"/>
            </w:tcMar>
            <w:vAlign w:val="center"/>
          </w:tcPr>
          <w:p w14:paraId="58F1EE7E" w14:textId="77777777" w:rsidR="005C3677" w:rsidRDefault="00000000">
            <w:r>
              <w:t>Tuesday, June 9, 2026</w:t>
            </w:r>
          </w:p>
        </w:tc>
      </w:tr>
      <w:tr w:rsidR="005C3677" w14:paraId="46008AA2" w14:textId="77777777">
        <w:trPr>
          <w:jc w:val="center"/>
        </w:trPr>
        <w:tc>
          <w:tcPr>
            <w:tcW w:w="2088" w:type="dxa"/>
            <w:shd w:val="clear" w:color="auto" w:fill="F6F1FB"/>
            <w:tcMar>
              <w:top w:w="110" w:type="dxa"/>
              <w:left w:w="120" w:type="dxa"/>
              <w:bottom w:w="110" w:type="dxa"/>
              <w:right w:w="120" w:type="dxa"/>
            </w:tcMar>
            <w:vAlign w:val="center"/>
          </w:tcPr>
          <w:p w14:paraId="2F25B092"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53F3AB54" w14:textId="77777777" w:rsidR="005C3677" w:rsidRDefault="00000000">
            <w:r>
              <w:t>Social Media | Registration reminder</w:t>
            </w:r>
          </w:p>
        </w:tc>
      </w:tr>
    </w:tbl>
    <w:p w14:paraId="1DD34FE1" w14:textId="77777777" w:rsidR="005C3677" w:rsidRDefault="005C3677"/>
    <w:p w14:paraId="4EAC3B36" w14:textId="77777777" w:rsidR="005C3677" w:rsidRDefault="00000000">
      <w:pPr>
        <w:pStyle w:val="R7Heading2"/>
        <w:spacing w:after="40"/>
      </w:pPr>
      <w:r>
        <w:t>Graphic direction</w:t>
      </w:r>
    </w:p>
    <w:p w14:paraId="4068639A" w14:textId="77777777" w:rsidR="005C3677" w:rsidRDefault="00000000">
      <w:pPr>
        <w:pStyle w:val="R7Body"/>
        <w:spacing w:after="80"/>
      </w:pPr>
      <w:r>
        <w:t>Graphic headline: Your Invitation Is Here</w:t>
      </w:r>
      <w:r>
        <w:br/>
      </w:r>
    </w:p>
    <w:p w14:paraId="7FC1F4BE" w14:textId="77777777" w:rsidR="005C3677" w:rsidRDefault="00000000">
      <w:pPr>
        <w:pStyle w:val="R7Heading2"/>
        <w:spacing w:after="40"/>
      </w:pPr>
      <w:r>
        <w:t>Ready-to-use copy</w:t>
      </w:r>
    </w:p>
    <w:p w14:paraId="4ED70925" w14:textId="77777777" w:rsidR="005C3677" w:rsidRDefault="00000000">
      <w:pPr>
        <w:pStyle w:val="R7Body"/>
        <w:spacing w:after="80"/>
      </w:pPr>
      <w:r>
        <w:t>Registration is open, and your invitation is here.</w:t>
      </w:r>
    </w:p>
    <w:p w14:paraId="2A86AE7A" w14:textId="77777777" w:rsidR="005C3677" w:rsidRDefault="00000000">
      <w:pPr>
        <w:pStyle w:val="R7Body"/>
        <w:spacing w:after="80"/>
      </w:pPr>
      <w:r>
        <w:t>Join us October 23 to 25 for a weekend rooted in hope, recovery, and the kind of community that helps people breathe a little deeper.</w:t>
      </w:r>
    </w:p>
    <w:p w14:paraId="0BE05697" w14:textId="77777777" w:rsidR="005C3677" w:rsidRDefault="00000000">
      <w:pPr>
        <w:pStyle w:val="R7Body"/>
        <w:spacing w:after="80"/>
      </w:pPr>
      <w:r>
        <w:t>I Put My Hand In Yours, Welcome Home</w:t>
      </w:r>
    </w:p>
    <w:p w14:paraId="38669148" w14:textId="77777777" w:rsidR="005C3677" w:rsidRDefault="00000000">
      <w:pPr>
        <w:pStyle w:val="R7Body"/>
        <w:spacing w:after="80"/>
      </w:pPr>
      <w:r>
        <w:t>[insert registration link]</w:t>
      </w:r>
    </w:p>
    <w:p w14:paraId="51E05A5C"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014631EE" w14:textId="77777777">
        <w:trPr>
          <w:jc w:val="center"/>
        </w:trPr>
        <w:tc>
          <w:tcPr>
            <w:tcW w:w="2088" w:type="dxa"/>
            <w:shd w:val="clear" w:color="auto" w:fill="F6F1FB"/>
            <w:tcMar>
              <w:top w:w="110" w:type="dxa"/>
              <w:left w:w="120" w:type="dxa"/>
              <w:bottom w:w="110" w:type="dxa"/>
              <w:right w:w="120" w:type="dxa"/>
            </w:tcMar>
            <w:vAlign w:val="center"/>
          </w:tcPr>
          <w:p w14:paraId="26F76825" w14:textId="77777777" w:rsidR="005C3677" w:rsidRDefault="00000000">
            <w:r>
              <w:rPr>
                <w:b/>
                <w:color w:val="6F4197"/>
              </w:rPr>
              <w:t>Date</w:t>
            </w:r>
          </w:p>
        </w:tc>
        <w:tc>
          <w:tcPr>
            <w:tcW w:w="8568" w:type="dxa"/>
            <w:tcMar>
              <w:top w:w="110" w:type="dxa"/>
              <w:left w:w="120" w:type="dxa"/>
              <w:bottom w:w="110" w:type="dxa"/>
              <w:right w:w="120" w:type="dxa"/>
            </w:tcMar>
            <w:vAlign w:val="center"/>
          </w:tcPr>
          <w:p w14:paraId="7C631C6B" w14:textId="77777777" w:rsidR="005C3677" w:rsidRDefault="00000000">
            <w:r>
              <w:t>Wednesday, June 17, 2026</w:t>
            </w:r>
          </w:p>
        </w:tc>
      </w:tr>
      <w:tr w:rsidR="005C3677" w14:paraId="3C6D69E3" w14:textId="77777777">
        <w:trPr>
          <w:jc w:val="center"/>
        </w:trPr>
        <w:tc>
          <w:tcPr>
            <w:tcW w:w="2088" w:type="dxa"/>
            <w:shd w:val="clear" w:color="auto" w:fill="F6F1FB"/>
            <w:tcMar>
              <w:top w:w="110" w:type="dxa"/>
              <w:left w:w="120" w:type="dxa"/>
              <w:bottom w:w="110" w:type="dxa"/>
              <w:right w:w="120" w:type="dxa"/>
            </w:tcMar>
            <w:vAlign w:val="center"/>
          </w:tcPr>
          <w:p w14:paraId="7CF63114"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0BC5C042" w14:textId="77777777" w:rsidR="005C3677" w:rsidRDefault="00000000">
            <w:r>
              <w:t>Social Media | Why attend carousel</w:t>
            </w:r>
          </w:p>
        </w:tc>
      </w:tr>
    </w:tbl>
    <w:p w14:paraId="4C83EEFF" w14:textId="77777777" w:rsidR="005C3677" w:rsidRDefault="005C3677"/>
    <w:p w14:paraId="7C749C0D" w14:textId="77777777" w:rsidR="005C3677" w:rsidRDefault="00000000">
      <w:pPr>
        <w:pStyle w:val="R7Heading2"/>
        <w:spacing w:after="40"/>
      </w:pPr>
      <w:r>
        <w:t>Graphic direction</w:t>
      </w:r>
    </w:p>
    <w:p w14:paraId="2093A2C0" w14:textId="77777777" w:rsidR="005C3677" w:rsidRDefault="00000000">
      <w:pPr>
        <w:pStyle w:val="R7Body"/>
        <w:spacing w:after="80"/>
      </w:pPr>
      <w:r>
        <w:t>Graphic headline: Five Reasons to Come Home</w:t>
      </w:r>
      <w:r>
        <w:br/>
      </w:r>
    </w:p>
    <w:p w14:paraId="5AD75553" w14:textId="77777777" w:rsidR="005C3677" w:rsidRDefault="00000000">
      <w:pPr>
        <w:pStyle w:val="R7Heading2"/>
        <w:spacing w:after="40"/>
      </w:pPr>
      <w:r>
        <w:t>Ready-to-use copy</w:t>
      </w:r>
    </w:p>
    <w:p w14:paraId="11F12620" w14:textId="77777777" w:rsidR="005C3677" w:rsidRDefault="00000000">
      <w:pPr>
        <w:pStyle w:val="R7Body"/>
        <w:spacing w:after="80"/>
      </w:pPr>
      <w:r>
        <w:t>Five reasons to come home to Region 7 Convention 2026:</w:t>
      </w:r>
    </w:p>
    <w:p w14:paraId="6B504C59" w14:textId="77777777" w:rsidR="005C3677" w:rsidRDefault="00000000">
      <w:pPr>
        <w:pStyle w:val="R7Body"/>
        <w:spacing w:after="80"/>
      </w:pPr>
      <w:r>
        <w:lastRenderedPageBreak/>
        <w:t>1. Fellowship that feels real</w:t>
      </w:r>
      <w:r>
        <w:br/>
        <w:t>2. Recovery support that renews you</w:t>
      </w:r>
      <w:r>
        <w:br/>
        <w:t>3. Inspiring workshops and voices</w:t>
      </w:r>
      <w:r>
        <w:br/>
        <w:t>4. Space to reconnect and recharge</w:t>
      </w:r>
      <w:r>
        <w:br/>
        <w:t>5. A welcome that meets you where you are</w:t>
      </w:r>
    </w:p>
    <w:p w14:paraId="028DF16A" w14:textId="77777777" w:rsidR="005C3677" w:rsidRDefault="00000000">
      <w:pPr>
        <w:pStyle w:val="R7Body"/>
        <w:spacing w:after="80"/>
      </w:pPr>
      <w:r>
        <w:t>[insert registration link]</w:t>
      </w:r>
    </w:p>
    <w:p w14:paraId="1A732562"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6072494E" w14:textId="77777777">
        <w:trPr>
          <w:jc w:val="center"/>
        </w:trPr>
        <w:tc>
          <w:tcPr>
            <w:tcW w:w="2088" w:type="dxa"/>
            <w:shd w:val="clear" w:color="auto" w:fill="F6F1FB"/>
            <w:tcMar>
              <w:top w:w="110" w:type="dxa"/>
              <w:left w:w="120" w:type="dxa"/>
              <w:bottom w:w="110" w:type="dxa"/>
              <w:right w:w="120" w:type="dxa"/>
            </w:tcMar>
            <w:vAlign w:val="center"/>
          </w:tcPr>
          <w:p w14:paraId="4E6DEB15" w14:textId="77777777" w:rsidR="005C3677" w:rsidRDefault="00000000">
            <w:r>
              <w:rPr>
                <w:b/>
                <w:color w:val="6F4197"/>
              </w:rPr>
              <w:t>Date</w:t>
            </w:r>
          </w:p>
        </w:tc>
        <w:tc>
          <w:tcPr>
            <w:tcW w:w="8568" w:type="dxa"/>
            <w:tcMar>
              <w:top w:w="110" w:type="dxa"/>
              <w:left w:w="120" w:type="dxa"/>
              <w:bottom w:w="110" w:type="dxa"/>
              <w:right w:w="120" w:type="dxa"/>
            </w:tcMar>
            <w:vAlign w:val="center"/>
          </w:tcPr>
          <w:p w14:paraId="69E0643C" w14:textId="77777777" w:rsidR="005C3677" w:rsidRDefault="00000000">
            <w:r>
              <w:t>Thursday, June 18, 2026</w:t>
            </w:r>
          </w:p>
        </w:tc>
      </w:tr>
      <w:tr w:rsidR="005C3677" w14:paraId="1FE47E15" w14:textId="77777777">
        <w:trPr>
          <w:jc w:val="center"/>
        </w:trPr>
        <w:tc>
          <w:tcPr>
            <w:tcW w:w="2088" w:type="dxa"/>
            <w:shd w:val="clear" w:color="auto" w:fill="F6F1FB"/>
            <w:tcMar>
              <w:top w:w="110" w:type="dxa"/>
              <w:left w:w="120" w:type="dxa"/>
              <w:bottom w:w="110" w:type="dxa"/>
              <w:right w:w="120" w:type="dxa"/>
            </w:tcMar>
            <w:vAlign w:val="center"/>
          </w:tcPr>
          <w:p w14:paraId="1B732AAD"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C38F38F" w14:textId="77777777" w:rsidR="005C3677" w:rsidRDefault="00000000">
            <w:r>
              <w:t>Email | Momentum email</w:t>
            </w:r>
          </w:p>
        </w:tc>
      </w:tr>
    </w:tbl>
    <w:p w14:paraId="1BC5A9E6" w14:textId="77777777" w:rsidR="005C3677" w:rsidRDefault="005C3677"/>
    <w:p w14:paraId="09138DDC" w14:textId="77777777" w:rsidR="005C3677" w:rsidRDefault="00000000">
      <w:pPr>
        <w:pStyle w:val="R7Heading2"/>
        <w:spacing w:after="40"/>
      </w:pPr>
      <w:r>
        <w:t>Graphic direction</w:t>
      </w:r>
    </w:p>
    <w:p w14:paraId="4E35F854" w14:textId="77777777" w:rsidR="005C3677" w:rsidRDefault="00000000">
      <w:pPr>
        <w:pStyle w:val="R7Body"/>
        <w:spacing w:after="80"/>
      </w:pPr>
      <w:r>
        <w:t>Email banner: Early Bird Is Open and Excitement Is Building</w:t>
      </w:r>
      <w:r>
        <w:br/>
      </w:r>
    </w:p>
    <w:p w14:paraId="07848C54" w14:textId="77777777" w:rsidR="005C3677" w:rsidRDefault="00000000">
      <w:pPr>
        <w:pStyle w:val="R7Heading2"/>
        <w:spacing w:after="40"/>
      </w:pPr>
      <w:r>
        <w:t>Ready-to-use copy</w:t>
      </w:r>
    </w:p>
    <w:p w14:paraId="030835E1" w14:textId="77777777" w:rsidR="005C3677" w:rsidRDefault="00000000">
      <w:pPr>
        <w:pStyle w:val="R7Body"/>
        <w:spacing w:after="80"/>
      </w:pPr>
      <w:r>
        <w:t>Subject: Early Bird Is Open and Excitement Is Building</w:t>
      </w:r>
    </w:p>
    <w:p w14:paraId="6D07B787" w14:textId="77777777" w:rsidR="005C3677" w:rsidRDefault="00000000">
      <w:pPr>
        <w:pStyle w:val="R7Body"/>
        <w:spacing w:after="80"/>
      </w:pPr>
      <w:r>
        <w:t>Dear Region 7 Community,</w:t>
      </w:r>
    </w:p>
    <w:p w14:paraId="5C189820" w14:textId="77777777" w:rsidR="005C3677" w:rsidRDefault="00000000">
      <w:pPr>
        <w:pStyle w:val="R7Body"/>
        <w:spacing w:after="80"/>
      </w:pPr>
      <w:r>
        <w:t>The momentum is building, and we are excited for what is ahead.</w:t>
      </w:r>
    </w:p>
    <w:p w14:paraId="3690EB8D" w14:textId="77777777" w:rsidR="005C3677" w:rsidRDefault="00000000">
      <w:pPr>
        <w:pStyle w:val="R7Body"/>
        <w:spacing w:after="80"/>
      </w:pPr>
      <w:r>
        <w:t>Early bird registration for the 2026 Region 7 Convention remains open through October 11, and we would love for you to be part of this meaningful October weekend.</w:t>
      </w:r>
    </w:p>
    <w:p w14:paraId="70A95796" w14:textId="77777777" w:rsidR="005C3677" w:rsidRDefault="00000000">
      <w:pPr>
        <w:pStyle w:val="R7Body"/>
        <w:spacing w:after="80"/>
      </w:pPr>
      <w:r>
        <w:t>More updates are on the way, and we hope you will secure your place now.</w:t>
      </w:r>
    </w:p>
    <w:p w14:paraId="2B920DC1" w14:textId="77777777" w:rsidR="005C3677" w:rsidRDefault="00000000">
      <w:pPr>
        <w:pStyle w:val="R7Body"/>
        <w:spacing w:after="80"/>
      </w:pPr>
      <w:r>
        <w:t>[Insert registration link]</w:t>
      </w:r>
    </w:p>
    <w:p w14:paraId="1D266D1F" w14:textId="77777777" w:rsidR="005C3677" w:rsidRDefault="00000000">
      <w:pPr>
        <w:pStyle w:val="R7Body"/>
        <w:spacing w:after="80"/>
      </w:pPr>
      <w:r>
        <w:t>In fellowship,</w:t>
      </w:r>
      <w:r>
        <w:br/>
        <w:t>Region 7 Convention Team</w:t>
      </w:r>
    </w:p>
    <w:p w14:paraId="66350717"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78CDE614" w14:textId="77777777">
        <w:trPr>
          <w:jc w:val="center"/>
        </w:trPr>
        <w:tc>
          <w:tcPr>
            <w:tcW w:w="2088" w:type="dxa"/>
            <w:shd w:val="clear" w:color="auto" w:fill="F6F1FB"/>
            <w:tcMar>
              <w:top w:w="110" w:type="dxa"/>
              <w:left w:w="120" w:type="dxa"/>
              <w:bottom w:w="110" w:type="dxa"/>
              <w:right w:w="120" w:type="dxa"/>
            </w:tcMar>
            <w:vAlign w:val="center"/>
          </w:tcPr>
          <w:p w14:paraId="1B5DEC7A" w14:textId="77777777" w:rsidR="005C3677" w:rsidRDefault="00000000">
            <w:r>
              <w:rPr>
                <w:b/>
                <w:color w:val="6F4197"/>
              </w:rPr>
              <w:lastRenderedPageBreak/>
              <w:t>Date</w:t>
            </w:r>
          </w:p>
        </w:tc>
        <w:tc>
          <w:tcPr>
            <w:tcW w:w="8568" w:type="dxa"/>
            <w:tcMar>
              <w:top w:w="110" w:type="dxa"/>
              <w:left w:w="120" w:type="dxa"/>
              <w:bottom w:w="110" w:type="dxa"/>
              <w:right w:w="120" w:type="dxa"/>
            </w:tcMar>
            <w:vAlign w:val="center"/>
          </w:tcPr>
          <w:p w14:paraId="7D45C61B" w14:textId="77777777" w:rsidR="005C3677" w:rsidRDefault="00000000">
            <w:r>
              <w:t>Sunday, June 28, 2026</w:t>
            </w:r>
          </w:p>
        </w:tc>
      </w:tr>
      <w:tr w:rsidR="005C3677" w14:paraId="52FC697C" w14:textId="77777777">
        <w:trPr>
          <w:jc w:val="center"/>
        </w:trPr>
        <w:tc>
          <w:tcPr>
            <w:tcW w:w="2088" w:type="dxa"/>
            <w:shd w:val="clear" w:color="auto" w:fill="F6F1FB"/>
            <w:tcMar>
              <w:top w:w="110" w:type="dxa"/>
              <w:left w:w="120" w:type="dxa"/>
              <w:bottom w:w="110" w:type="dxa"/>
              <w:right w:w="120" w:type="dxa"/>
            </w:tcMar>
            <w:vAlign w:val="center"/>
          </w:tcPr>
          <w:p w14:paraId="0E00793E"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4337E942" w14:textId="77777777" w:rsidR="005C3677" w:rsidRDefault="00000000">
            <w:r>
              <w:t>Social Media | First timer post</w:t>
            </w:r>
          </w:p>
        </w:tc>
      </w:tr>
    </w:tbl>
    <w:p w14:paraId="38679217" w14:textId="77777777" w:rsidR="005C3677" w:rsidRDefault="005C3677"/>
    <w:p w14:paraId="785C403D" w14:textId="77777777" w:rsidR="005C3677" w:rsidRDefault="00000000">
      <w:pPr>
        <w:pStyle w:val="R7Heading2"/>
        <w:spacing w:after="40"/>
      </w:pPr>
      <w:r>
        <w:t>Graphic direction</w:t>
      </w:r>
    </w:p>
    <w:p w14:paraId="061953BB" w14:textId="77777777" w:rsidR="005C3677" w:rsidRDefault="00000000">
      <w:pPr>
        <w:pStyle w:val="R7Body"/>
        <w:spacing w:after="80"/>
      </w:pPr>
      <w:r>
        <w:t>Graphic headline: First Convention? We Got You.</w:t>
      </w:r>
      <w:r>
        <w:br/>
      </w:r>
    </w:p>
    <w:p w14:paraId="14ADF23F" w14:textId="77777777" w:rsidR="005C3677" w:rsidRDefault="00000000">
      <w:pPr>
        <w:pStyle w:val="R7Heading2"/>
        <w:spacing w:after="40"/>
      </w:pPr>
      <w:r>
        <w:t>Ready-to-use copy</w:t>
      </w:r>
    </w:p>
    <w:p w14:paraId="70330F09" w14:textId="77777777" w:rsidR="005C3677" w:rsidRDefault="00000000">
      <w:pPr>
        <w:pStyle w:val="R7Body"/>
        <w:spacing w:after="80"/>
      </w:pPr>
      <w:r>
        <w:t>Thinking about attending the Region 7 Convention for the first time?</w:t>
      </w:r>
    </w:p>
    <w:p w14:paraId="71D4B64A" w14:textId="77777777" w:rsidR="005C3677" w:rsidRDefault="00000000">
      <w:pPr>
        <w:pStyle w:val="R7Body"/>
        <w:spacing w:after="80"/>
      </w:pPr>
      <w:r>
        <w:t>You do not need to know everyone.</w:t>
      </w:r>
      <w:r>
        <w:br/>
        <w:t>You do not need to have it all figured out.</w:t>
      </w:r>
      <w:r>
        <w:br/>
        <w:t>You do not need to arrive as anything other than yourself.</w:t>
      </w:r>
    </w:p>
    <w:p w14:paraId="086235FD" w14:textId="77777777" w:rsidR="005C3677" w:rsidRDefault="00000000">
      <w:pPr>
        <w:pStyle w:val="R7Body"/>
        <w:spacing w:after="80"/>
      </w:pPr>
      <w:r>
        <w:t>You are welcome here.</w:t>
      </w:r>
    </w:p>
    <w:p w14:paraId="3ABDDD30" w14:textId="77777777" w:rsidR="005C3677" w:rsidRDefault="00000000">
      <w:pPr>
        <w:pStyle w:val="R7Body"/>
        <w:spacing w:after="80"/>
      </w:pPr>
      <w:r>
        <w:t>The 2026 Region 7 Convention is being planned with connection, care, and community in mind. We would love to see you there.</w:t>
      </w:r>
    </w:p>
    <w:p w14:paraId="20DB4FB5" w14:textId="77777777" w:rsidR="005C3677" w:rsidRDefault="00000000">
      <w:pPr>
        <w:pStyle w:val="R7Body"/>
        <w:spacing w:after="80"/>
      </w:pPr>
      <w:r>
        <w:t>October 23 to 25, 2026</w:t>
      </w:r>
      <w:r>
        <w:br/>
        <w:t>[insert registration link]</w:t>
      </w:r>
    </w:p>
    <w:p w14:paraId="188DA15B" w14:textId="77777777" w:rsidR="005C3677" w:rsidRDefault="005C3677"/>
    <w:p w14:paraId="0C73E84B" w14:textId="77777777" w:rsidR="005C3677" w:rsidRDefault="00000000">
      <w:r>
        <w:br w:type="page"/>
      </w:r>
    </w:p>
    <w:p w14:paraId="55A33C9E" w14:textId="77777777" w:rsidR="005C3677" w:rsidRDefault="00000000">
      <w:pPr>
        <w:pStyle w:val="R7Heading1"/>
      </w:pPr>
      <w:r>
        <w:lastRenderedPageBreak/>
        <w:t>July Content</w:t>
      </w:r>
    </w:p>
    <w:tbl>
      <w:tblPr>
        <w:tblW w:w="0" w:type="auto"/>
        <w:jc w:val="center"/>
        <w:tblLayout w:type="fixed"/>
        <w:tblLook w:val="04A0" w:firstRow="1" w:lastRow="0" w:firstColumn="1" w:lastColumn="0" w:noHBand="0" w:noVBand="1"/>
      </w:tblPr>
      <w:tblGrid>
        <w:gridCol w:w="2088"/>
        <w:gridCol w:w="8568"/>
      </w:tblGrid>
      <w:tr w:rsidR="005C3677" w14:paraId="1EA929D6" w14:textId="77777777">
        <w:trPr>
          <w:jc w:val="center"/>
        </w:trPr>
        <w:tc>
          <w:tcPr>
            <w:tcW w:w="2088" w:type="dxa"/>
            <w:shd w:val="clear" w:color="auto" w:fill="F6F1FB"/>
            <w:tcMar>
              <w:top w:w="110" w:type="dxa"/>
              <w:left w:w="120" w:type="dxa"/>
              <w:bottom w:w="110" w:type="dxa"/>
              <w:right w:w="120" w:type="dxa"/>
            </w:tcMar>
            <w:vAlign w:val="center"/>
          </w:tcPr>
          <w:p w14:paraId="72595C27" w14:textId="77777777" w:rsidR="005C3677" w:rsidRDefault="00000000">
            <w:r>
              <w:rPr>
                <w:b/>
                <w:color w:val="6F4197"/>
              </w:rPr>
              <w:t>Date</w:t>
            </w:r>
          </w:p>
        </w:tc>
        <w:tc>
          <w:tcPr>
            <w:tcW w:w="8568" w:type="dxa"/>
            <w:tcMar>
              <w:top w:w="110" w:type="dxa"/>
              <w:left w:w="120" w:type="dxa"/>
              <w:bottom w:w="110" w:type="dxa"/>
              <w:right w:w="120" w:type="dxa"/>
            </w:tcMar>
            <w:vAlign w:val="center"/>
          </w:tcPr>
          <w:p w14:paraId="69312D71" w14:textId="77777777" w:rsidR="005C3677" w:rsidRDefault="00000000">
            <w:r>
              <w:t>Tuesday, July 7, 2026</w:t>
            </w:r>
          </w:p>
        </w:tc>
      </w:tr>
      <w:tr w:rsidR="005C3677" w14:paraId="0E7A3A8D" w14:textId="77777777">
        <w:trPr>
          <w:jc w:val="center"/>
        </w:trPr>
        <w:tc>
          <w:tcPr>
            <w:tcW w:w="2088" w:type="dxa"/>
            <w:shd w:val="clear" w:color="auto" w:fill="F6F1FB"/>
            <w:tcMar>
              <w:top w:w="110" w:type="dxa"/>
              <w:left w:w="120" w:type="dxa"/>
              <w:bottom w:w="110" w:type="dxa"/>
              <w:right w:w="120" w:type="dxa"/>
            </w:tcMar>
            <w:vAlign w:val="center"/>
          </w:tcPr>
          <w:p w14:paraId="5AB6ABCA"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CE9554D" w14:textId="77777777" w:rsidR="005C3677" w:rsidRDefault="00000000">
            <w:r>
              <w:t>Email | Summer invitation</w:t>
            </w:r>
          </w:p>
        </w:tc>
      </w:tr>
    </w:tbl>
    <w:p w14:paraId="0224E2F5" w14:textId="77777777" w:rsidR="005C3677" w:rsidRDefault="005C3677"/>
    <w:p w14:paraId="5C23792A" w14:textId="77777777" w:rsidR="005C3677" w:rsidRDefault="00000000">
      <w:pPr>
        <w:pStyle w:val="R7Heading2"/>
        <w:spacing w:after="40"/>
      </w:pPr>
      <w:r>
        <w:t>Graphic direction</w:t>
      </w:r>
    </w:p>
    <w:p w14:paraId="57EC27E3" w14:textId="77777777" w:rsidR="005C3677" w:rsidRDefault="00000000">
      <w:pPr>
        <w:pStyle w:val="R7Body"/>
        <w:spacing w:after="80"/>
      </w:pPr>
      <w:r>
        <w:t>Email banner: Your Summer Invitation Is Here</w:t>
      </w:r>
      <w:r>
        <w:br/>
      </w:r>
    </w:p>
    <w:p w14:paraId="19C301F7" w14:textId="77777777" w:rsidR="005C3677" w:rsidRDefault="00000000">
      <w:pPr>
        <w:pStyle w:val="R7Heading2"/>
        <w:spacing w:after="40"/>
      </w:pPr>
      <w:r>
        <w:t>Ready-to-use copy</w:t>
      </w:r>
    </w:p>
    <w:p w14:paraId="692F13AE" w14:textId="77777777" w:rsidR="005C3677" w:rsidRDefault="00000000">
      <w:pPr>
        <w:pStyle w:val="R7Body"/>
        <w:spacing w:after="80"/>
      </w:pPr>
      <w:r>
        <w:t>Subject: Your Summer Invitation to Region 7 Convention 2026</w:t>
      </w:r>
    </w:p>
    <w:p w14:paraId="4E12E7D5" w14:textId="77777777" w:rsidR="005C3677" w:rsidRDefault="00000000">
      <w:pPr>
        <w:pStyle w:val="R7Body"/>
        <w:spacing w:after="80"/>
      </w:pPr>
      <w:r>
        <w:t>Dear Region 7 Community,</w:t>
      </w:r>
    </w:p>
    <w:p w14:paraId="4654A641" w14:textId="77777777" w:rsidR="005C3677" w:rsidRDefault="00000000">
      <w:pPr>
        <w:pStyle w:val="R7Body"/>
        <w:spacing w:after="80"/>
      </w:pPr>
      <w:r>
        <w:t>Consider this your summer invitation to something special.</w:t>
      </w:r>
    </w:p>
    <w:p w14:paraId="387AD737" w14:textId="77777777" w:rsidR="005C3677" w:rsidRDefault="00000000">
      <w:pPr>
        <w:pStyle w:val="R7Body"/>
        <w:spacing w:after="80"/>
      </w:pPr>
      <w:r>
        <w:t>The 2026 Region 7 Convention is coming October 23 to 25, and the welcome is already being prepared with care.</w:t>
      </w:r>
    </w:p>
    <w:p w14:paraId="5B9F3D62" w14:textId="77777777" w:rsidR="005C3677" w:rsidRDefault="00000000">
      <w:pPr>
        <w:pStyle w:val="R7Body"/>
        <w:spacing w:after="80"/>
      </w:pPr>
      <w:r>
        <w:t>This is your chance to make plans early, register, and look forward to a weekend of fellowship, support, and renewal.</w:t>
      </w:r>
    </w:p>
    <w:p w14:paraId="0702C1BB" w14:textId="77777777" w:rsidR="005C3677" w:rsidRDefault="00000000">
      <w:pPr>
        <w:pStyle w:val="R7Body"/>
        <w:spacing w:after="80"/>
      </w:pPr>
      <w:r>
        <w:t>[Insert registration link]</w:t>
      </w:r>
    </w:p>
    <w:p w14:paraId="0FCED058" w14:textId="77777777" w:rsidR="005C3677" w:rsidRDefault="00000000">
      <w:pPr>
        <w:pStyle w:val="R7Body"/>
        <w:spacing w:after="80"/>
      </w:pPr>
      <w:r>
        <w:t>In fellowship,</w:t>
      </w:r>
      <w:r>
        <w:br/>
        <w:t>Region 7 Convention Team</w:t>
      </w:r>
    </w:p>
    <w:p w14:paraId="0C1B764C"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01317489" w14:textId="77777777">
        <w:trPr>
          <w:jc w:val="center"/>
        </w:trPr>
        <w:tc>
          <w:tcPr>
            <w:tcW w:w="2088" w:type="dxa"/>
            <w:shd w:val="clear" w:color="auto" w:fill="F6F1FB"/>
            <w:tcMar>
              <w:top w:w="110" w:type="dxa"/>
              <w:left w:w="120" w:type="dxa"/>
              <w:bottom w:w="110" w:type="dxa"/>
              <w:right w:w="120" w:type="dxa"/>
            </w:tcMar>
            <w:vAlign w:val="center"/>
          </w:tcPr>
          <w:p w14:paraId="1495E92D" w14:textId="77777777" w:rsidR="005C3677" w:rsidRDefault="00000000">
            <w:r>
              <w:rPr>
                <w:b/>
                <w:color w:val="6F4197"/>
              </w:rPr>
              <w:t>Date</w:t>
            </w:r>
          </w:p>
        </w:tc>
        <w:tc>
          <w:tcPr>
            <w:tcW w:w="8568" w:type="dxa"/>
            <w:tcMar>
              <w:top w:w="110" w:type="dxa"/>
              <w:left w:w="120" w:type="dxa"/>
              <w:bottom w:w="110" w:type="dxa"/>
              <w:right w:w="120" w:type="dxa"/>
            </w:tcMar>
            <w:vAlign w:val="center"/>
          </w:tcPr>
          <w:p w14:paraId="561F133A" w14:textId="77777777" w:rsidR="005C3677" w:rsidRDefault="00000000">
            <w:r>
              <w:t>Wednesday, July 8, 2026</w:t>
            </w:r>
          </w:p>
        </w:tc>
      </w:tr>
      <w:tr w:rsidR="005C3677" w14:paraId="3F9C7FB6" w14:textId="77777777">
        <w:trPr>
          <w:jc w:val="center"/>
        </w:trPr>
        <w:tc>
          <w:tcPr>
            <w:tcW w:w="2088" w:type="dxa"/>
            <w:shd w:val="clear" w:color="auto" w:fill="F6F1FB"/>
            <w:tcMar>
              <w:top w:w="110" w:type="dxa"/>
              <w:left w:w="120" w:type="dxa"/>
              <w:bottom w:w="110" w:type="dxa"/>
              <w:right w:w="120" w:type="dxa"/>
            </w:tcMar>
            <w:vAlign w:val="center"/>
          </w:tcPr>
          <w:p w14:paraId="615064CA"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64377BFD" w14:textId="77777777" w:rsidR="005C3677" w:rsidRDefault="00000000">
            <w:r>
              <w:t>Social Media | Inspirational theme post</w:t>
            </w:r>
          </w:p>
        </w:tc>
      </w:tr>
    </w:tbl>
    <w:p w14:paraId="71DC4B0C" w14:textId="77777777" w:rsidR="005C3677" w:rsidRDefault="005C3677"/>
    <w:p w14:paraId="2B37F4B6" w14:textId="77777777" w:rsidR="005C3677" w:rsidRDefault="00000000">
      <w:pPr>
        <w:pStyle w:val="R7Heading2"/>
        <w:spacing w:after="40"/>
      </w:pPr>
      <w:r>
        <w:lastRenderedPageBreak/>
        <w:t>Graphic direction</w:t>
      </w:r>
    </w:p>
    <w:p w14:paraId="1CB3AC95" w14:textId="77777777" w:rsidR="005C3677" w:rsidRDefault="00000000">
      <w:pPr>
        <w:pStyle w:val="R7Body"/>
        <w:spacing w:after="80"/>
      </w:pPr>
      <w:r>
        <w:t>Graphic headline: Welcome Begins Before the Weekend</w:t>
      </w:r>
      <w:r>
        <w:br/>
      </w:r>
    </w:p>
    <w:p w14:paraId="33F08807" w14:textId="77777777" w:rsidR="005C3677" w:rsidRDefault="00000000">
      <w:pPr>
        <w:pStyle w:val="R7Heading2"/>
        <w:spacing w:after="40"/>
      </w:pPr>
      <w:r>
        <w:t>Ready-to-use copy</w:t>
      </w:r>
    </w:p>
    <w:p w14:paraId="2D9F3B5A" w14:textId="77777777" w:rsidR="005C3677" w:rsidRDefault="00000000">
      <w:pPr>
        <w:pStyle w:val="R7Body"/>
        <w:spacing w:after="80"/>
      </w:pPr>
      <w:r>
        <w:t>Welcome begins before the weekend even starts.</w:t>
      </w:r>
    </w:p>
    <w:p w14:paraId="50B4B81F" w14:textId="77777777" w:rsidR="005C3677" w:rsidRDefault="00000000">
      <w:pPr>
        <w:pStyle w:val="R7Body"/>
        <w:spacing w:after="80"/>
      </w:pPr>
      <w:r>
        <w:t>Every post, every invitation, and every planning meeting is pointing toward one goal: creating a convention experience that feels warm, joyful, and deeply grounded in fellowship.</w:t>
      </w:r>
    </w:p>
    <w:p w14:paraId="40086197" w14:textId="77777777" w:rsidR="005C3677" w:rsidRDefault="00000000">
      <w:pPr>
        <w:pStyle w:val="R7Body"/>
        <w:spacing w:after="80"/>
      </w:pPr>
      <w:r>
        <w:t>I Put My Hand In Yours, Welcome Home</w:t>
      </w:r>
    </w:p>
    <w:p w14:paraId="1C94C004"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4264A895" w14:textId="77777777">
        <w:trPr>
          <w:jc w:val="center"/>
        </w:trPr>
        <w:tc>
          <w:tcPr>
            <w:tcW w:w="2088" w:type="dxa"/>
            <w:shd w:val="clear" w:color="auto" w:fill="F6F1FB"/>
            <w:tcMar>
              <w:top w:w="110" w:type="dxa"/>
              <w:left w:w="120" w:type="dxa"/>
              <w:bottom w:w="110" w:type="dxa"/>
              <w:right w:w="120" w:type="dxa"/>
            </w:tcMar>
            <w:vAlign w:val="center"/>
          </w:tcPr>
          <w:p w14:paraId="11970AFC" w14:textId="77777777" w:rsidR="005C3677" w:rsidRDefault="00000000">
            <w:r>
              <w:rPr>
                <w:b/>
                <w:color w:val="6F4197"/>
              </w:rPr>
              <w:t>Date</w:t>
            </w:r>
          </w:p>
        </w:tc>
        <w:tc>
          <w:tcPr>
            <w:tcW w:w="8568" w:type="dxa"/>
            <w:tcMar>
              <w:top w:w="110" w:type="dxa"/>
              <w:left w:w="120" w:type="dxa"/>
              <w:bottom w:w="110" w:type="dxa"/>
              <w:right w:w="120" w:type="dxa"/>
            </w:tcMar>
            <w:vAlign w:val="center"/>
          </w:tcPr>
          <w:p w14:paraId="6A8D1B7E" w14:textId="77777777" w:rsidR="005C3677" w:rsidRDefault="00000000">
            <w:r>
              <w:t>Thursday, July 16, 2026</w:t>
            </w:r>
          </w:p>
        </w:tc>
      </w:tr>
      <w:tr w:rsidR="005C3677" w14:paraId="7112E9C5" w14:textId="77777777">
        <w:trPr>
          <w:jc w:val="center"/>
        </w:trPr>
        <w:tc>
          <w:tcPr>
            <w:tcW w:w="2088" w:type="dxa"/>
            <w:shd w:val="clear" w:color="auto" w:fill="F6F1FB"/>
            <w:tcMar>
              <w:top w:w="110" w:type="dxa"/>
              <w:left w:w="120" w:type="dxa"/>
              <w:bottom w:w="110" w:type="dxa"/>
              <w:right w:w="120" w:type="dxa"/>
            </w:tcMar>
            <w:vAlign w:val="center"/>
          </w:tcPr>
          <w:p w14:paraId="2AA446FA"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7B43BF68" w14:textId="77777777" w:rsidR="005C3677" w:rsidRDefault="00000000">
            <w:r>
              <w:t>Social Media | Volunteer teaser</w:t>
            </w:r>
          </w:p>
        </w:tc>
      </w:tr>
    </w:tbl>
    <w:p w14:paraId="7D9F2778" w14:textId="77777777" w:rsidR="005C3677" w:rsidRDefault="005C3677"/>
    <w:p w14:paraId="5DBA1F01" w14:textId="77777777" w:rsidR="005C3677" w:rsidRDefault="00000000">
      <w:pPr>
        <w:pStyle w:val="R7Heading2"/>
        <w:spacing w:after="40"/>
      </w:pPr>
      <w:r>
        <w:t>Graphic direction</w:t>
      </w:r>
    </w:p>
    <w:p w14:paraId="48443F4E" w14:textId="77777777" w:rsidR="005C3677" w:rsidRDefault="00000000">
      <w:pPr>
        <w:pStyle w:val="R7Body"/>
        <w:spacing w:after="80"/>
      </w:pPr>
      <w:r>
        <w:t>Graphic headline: Help Create the Welcome</w:t>
      </w:r>
      <w:r>
        <w:br/>
      </w:r>
    </w:p>
    <w:p w14:paraId="7D3D7A49" w14:textId="77777777" w:rsidR="005C3677" w:rsidRDefault="00000000">
      <w:pPr>
        <w:pStyle w:val="R7Heading2"/>
        <w:spacing w:after="40"/>
      </w:pPr>
      <w:r>
        <w:t>Ready-to-use copy</w:t>
      </w:r>
    </w:p>
    <w:p w14:paraId="3A893263" w14:textId="77777777" w:rsidR="005C3677" w:rsidRDefault="00000000">
      <w:pPr>
        <w:pStyle w:val="R7Body"/>
        <w:spacing w:after="80"/>
      </w:pPr>
      <w:r>
        <w:t>Want to be part of something special?</w:t>
      </w:r>
    </w:p>
    <w:p w14:paraId="3C5EE126" w14:textId="77777777" w:rsidR="005C3677" w:rsidRDefault="00000000">
      <w:pPr>
        <w:pStyle w:val="R7Body"/>
        <w:spacing w:after="80"/>
      </w:pPr>
      <w:r>
        <w:t>Volunteer opportunities are coming soon, and we are looking for caring hearts and helpful hands to help bring the Region 7 Convention to life.</w:t>
      </w:r>
    </w:p>
    <w:p w14:paraId="1EF038D6" w14:textId="77777777" w:rsidR="005C3677" w:rsidRDefault="00000000">
      <w:pPr>
        <w:pStyle w:val="R7Body"/>
        <w:spacing w:after="80"/>
      </w:pPr>
      <w:r>
        <w:t>Stay tuned.</w:t>
      </w:r>
    </w:p>
    <w:p w14:paraId="00C12EE8"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7848890C" w14:textId="77777777">
        <w:trPr>
          <w:jc w:val="center"/>
        </w:trPr>
        <w:tc>
          <w:tcPr>
            <w:tcW w:w="2088" w:type="dxa"/>
            <w:shd w:val="clear" w:color="auto" w:fill="F6F1FB"/>
            <w:tcMar>
              <w:top w:w="110" w:type="dxa"/>
              <w:left w:w="120" w:type="dxa"/>
              <w:bottom w:w="110" w:type="dxa"/>
              <w:right w:w="120" w:type="dxa"/>
            </w:tcMar>
            <w:vAlign w:val="center"/>
          </w:tcPr>
          <w:p w14:paraId="0E312080" w14:textId="77777777" w:rsidR="005C3677" w:rsidRDefault="00000000">
            <w:r>
              <w:rPr>
                <w:b/>
                <w:color w:val="6F4197"/>
              </w:rPr>
              <w:t>Date</w:t>
            </w:r>
          </w:p>
        </w:tc>
        <w:tc>
          <w:tcPr>
            <w:tcW w:w="8568" w:type="dxa"/>
            <w:tcMar>
              <w:top w:w="110" w:type="dxa"/>
              <w:left w:w="120" w:type="dxa"/>
              <w:bottom w:w="110" w:type="dxa"/>
              <w:right w:w="120" w:type="dxa"/>
            </w:tcMar>
            <w:vAlign w:val="center"/>
          </w:tcPr>
          <w:p w14:paraId="0DB8740B" w14:textId="77777777" w:rsidR="005C3677" w:rsidRDefault="00000000">
            <w:r>
              <w:t>Sunday, July 19, 2026</w:t>
            </w:r>
          </w:p>
        </w:tc>
      </w:tr>
      <w:tr w:rsidR="005C3677" w14:paraId="25EBEE19" w14:textId="77777777">
        <w:trPr>
          <w:jc w:val="center"/>
        </w:trPr>
        <w:tc>
          <w:tcPr>
            <w:tcW w:w="2088" w:type="dxa"/>
            <w:shd w:val="clear" w:color="auto" w:fill="F6F1FB"/>
            <w:tcMar>
              <w:top w:w="110" w:type="dxa"/>
              <w:left w:w="120" w:type="dxa"/>
              <w:bottom w:w="110" w:type="dxa"/>
              <w:right w:w="120" w:type="dxa"/>
            </w:tcMar>
            <w:vAlign w:val="center"/>
          </w:tcPr>
          <w:p w14:paraId="11BE78A7"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53274E19" w14:textId="77777777" w:rsidR="005C3677" w:rsidRDefault="00000000">
            <w:r>
              <w:t>Social Media | Behind the scenes update</w:t>
            </w:r>
          </w:p>
        </w:tc>
      </w:tr>
    </w:tbl>
    <w:p w14:paraId="671A06D4" w14:textId="77777777" w:rsidR="005C3677" w:rsidRDefault="005C3677"/>
    <w:p w14:paraId="6C84D35F" w14:textId="77777777" w:rsidR="005C3677" w:rsidRDefault="00000000">
      <w:pPr>
        <w:pStyle w:val="R7Heading2"/>
        <w:spacing w:after="40"/>
      </w:pPr>
      <w:r>
        <w:t>Graphic direction</w:t>
      </w:r>
    </w:p>
    <w:p w14:paraId="3EADD3FB" w14:textId="77777777" w:rsidR="005C3677" w:rsidRDefault="00000000">
      <w:pPr>
        <w:pStyle w:val="R7Body"/>
        <w:spacing w:after="80"/>
      </w:pPr>
      <w:r>
        <w:t>Graphic headline: Behind the Scenes</w:t>
      </w:r>
      <w:r>
        <w:br/>
      </w:r>
    </w:p>
    <w:p w14:paraId="2DAA1063" w14:textId="77777777" w:rsidR="005C3677" w:rsidRDefault="00000000">
      <w:pPr>
        <w:pStyle w:val="R7Heading2"/>
        <w:spacing w:after="40"/>
      </w:pPr>
      <w:r>
        <w:t>Ready-to-use copy</w:t>
      </w:r>
    </w:p>
    <w:p w14:paraId="70437563" w14:textId="77777777" w:rsidR="005C3677" w:rsidRDefault="00000000">
      <w:pPr>
        <w:pStyle w:val="R7Body"/>
        <w:spacing w:after="80"/>
      </w:pPr>
      <w:r>
        <w:t>Behind the scenes, the planning team is working with heart to shape a convention weekend that feels organized, welcoming, and full of meaning.</w:t>
      </w:r>
    </w:p>
    <w:p w14:paraId="66FB457B" w14:textId="77777777" w:rsidR="005C3677" w:rsidRDefault="00000000">
      <w:pPr>
        <w:pStyle w:val="R7Body"/>
        <w:spacing w:after="80"/>
      </w:pPr>
      <w:r>
        <w:t>Thank you to everyone helping build this homecoming.</w:t>
      </w:r>
    </w:p>
    <w:p w14:paraId="50A57CE3"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3D7E8B00" w14:textId="77777777">
        <w:trPr>
          <w:jc w:val="center"/>
        </w:trPr>
        <w:tc>
          <w:tcPr>
            <w:tcW w:w="2088" w:type="dxa"/>
            <w:shd w:val="clear" w:color="auto" w:fill="F6F1FB"/>
            <w:tcMar>
              <w:top w:w="110" w:type="dxa"/>
              <w:left w:w="120" w:type="dxa"/>
              <w:bottom w:w="110" w:type="dxa"/>
              <w:right w:w="120" w:type="dxa"/>
            </w:tcMar>
            <w:vAlign w:val="center"/>
          </w:tcPr>
          <w:p w14:paraId="77B4FE4F" w14:textId="77777777" w:rsidR="005C3677" w:rsidRDefault="00000000">
            <w:r>
              <w:rPr>
                <w:b/>
                <w:color w:val="6F4197"/>
              </w:rPr>
              <w:t>Date</w:t>
            </w:r>
          </w:p>
        </w:tc>
        <w:tc>
          <w:tcPr>
            <w:tcW w:w="8568" w:type="dxa"/>
            <w:tcMar>
              <w:top w:w="110" w:type="dxa"/>
              <w:left w:w="120" w:type="dxa"/>
              <w:bottom w:w="110" w:type="dxa"/>
              <w:right w:w="120" w:type="dxa"/>
            </w:tcMar>
            <w:vAlign w:val="center"/>
          </w:tcPr>
          <w:p w14:paraId="758D017A" w14:textId="77777777" w:rsidR="005C3677" w:rsidRDefault="00000000">
            <w:r>
              <w:t>Tuesday, July 28, 2026</w:t>
            </w:r>
          </w:p>
        </w:tc>
      </w:tr>
      <w:tr w:rsidR="005C3677" w14:paraId="0F28A955" w14:textId="77777777">
        <w:trPr>
          <w:jc w:val="center"/>
        </w:trPr>
        <w:tc>
          <w:tcPr>
            <w:tcW w:w="2088" w:type="dxa"/>
            <w:shd w:val="clear" w:color="auto" w:fill="F6F1FB"/>
            <w:tcMar>
              <w:top w:w="110" w:type="dxa"/>
              <w:left w:w="120" w:type="dxa"/>
              <w:bottom w:w="110" w:type="dxa"/>
              <w:right w:w="120" w:type="dxa"/>
            </w:tcMar>
            <w:vAlign w:val="center"/>
          </w:tcPr>
          <w:p w14:paraId="3AA74535"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E16E3A9" w14:textId="77777777" w:rsidR="005C3677" w:rsidRDefault="00000000">
            <w:r>
              <w:t>Social Media | Registration reminder</w:t>
            </w:r>
          </w:p>
        </w:tc>
      </w:tr>
    </w:tbl>
    <w:p w14:paraId="25F4DAAD" w14:textId="77777777" w:rsidR="005C3677" w:rsidRDefault="005C3677"/>
    <w:p w14:paraId="3D75EC8C" w14:textId="77777777" w:rsidR="005C3677" w:rsidRDefault="00000000">
      <w:pPr>
        <w:pStyle w:val="R7Heading2"/>
        <w:spacing w:after="40"/>
      </w:pPr>
      <w:r>
        <w:t>Graphic direction</w:t>
      </w:r>
    </w:p>
    <w:p w14:paraId="70009E8F" w14:textId="77777777" w:rsidR="005C3677" w:rsidRDefault="00000000">
      <w:pPr>
        <w:pStyle w:val="R7Body"/>
        <w:spacing w:after="80"/>
      </w:pPr>
      <w:r>
        <w:t>Graphic headline: We Are Saving You a Place</w:t>
      </w:r>
      <w:r>
        <w:br/>
      </w:r>
    </w:p>
    <w:p w14:paraId="62CFBCC6" w14:textId="77777777" w:rsidR="005C3677" w:rsidRDefault="00000000">
      <w:pPr>
        <w:pStyle w:val="R7Heading2"/>
        <w:spacing w:after="40"/>
      </w:pPr>
      <w:r>
        <w:t>Ready-to-use copy</w:t>
      </w:r>
    </w:p>
    <w:p w14:paraId="5689D643" w14:textId="77777777" w:rsidR="005C3677" w:rsidRDefault="00000000">
      <w:pPr>
        <w:pStyle w:val="R7Body"/>
        <w:spacing w:after="80"/>
      </w:pPr>
      <w:r>
        <w:t>We are saving you a place.</w:t>
      </w:r>
    </w:p>
    <w:p w14:paraId="00EDBC7C" w14:textId="77777777" w:rsidR="005C3677" w:rsidRDefault="00000000">
      <w:pPr>
        <w:pStyle w:val="R7Body"/>
        <w:spacing w:after="80"/>
      </w:pPr>
      <w:r>
        <w:t>If you have not registered yet, there is still plenty of time to say yes to a weekend of connection, healing, and fellowship.</w:t>
      </w:r>
    </w:p>
    <w:p w14:paraId="3B6482FD" w14:textId="77777777" w:rsidR="005C3677" w:rsidRDefault="00000000">
      <w:pPr>
        <w:pStyle w:val="R7Body"/>
        <w:spacing w:after="80"/>
      </w:pPr>
      <w:r>
        <w:t>Come home to Region 7.</w:t>
      </w:r>
      <w:r>
        <w:br/>
        <w:t>[insert registration link]</w:t>
      </w:r>
    </w:p>
    <w:p w14:paraId="1A02089E" w14:textId="77777777" w:rsidR="005C3677" w:rsidRDefault="005C3677"/>
    <w:p w14:paraId="5B115922" w14:textId="77777777" w:rsidR="005C3677" w:rsidRDefault="00000000">
      <w:r>
        <w:br w:type="page"/>
      </w:r>
    </w:p>
    <w:p w14:paraId="43954EFC" w14:textId="77777777" w:rsidR="005C3677" w:rsidRDefault="00000000">
      <w:pPr>
        <w:pStyle w:val="R7Heading1"/>
      </w:pPr>
      <w:r>
        <w:lastRenderedPageBreak/>
        <w:t>August Content</w:t>
      </w:r>
    </w:p>
    <w:tbl>
      <w:tblPr>
        <w:tblW w:w="0" w:type="auto"/>
        <w:jc w:val="center"/>
        <w:tblLayout w:type="fixed"/>
        <w:tblLook w:val="04A0" w:firstRow="1" w:lastRow="0" w:firstColumn="1" w:lastColumn="0" w:noHBand="0" w:noVBand="1"/>
      </w:tblPr>
      <w:tblGrid>
        <w:gridCol w:w="2088"/>
        <w:gridCol w:w="8568"/>
      </w:tblGrid>
      <w:tr w:rsidR="005C3677" w14:paraId="18197CA6" w14:textId="77777777">
        <w:trPr>
          <w:jc w:val="center"/>
        </w:trPr>
        <w:tc>
          <w:tcPr>
            <w:tcW w:w="2088" w:type="dxa"/>
            <w:shd w:val="clear" w:color="auto" w:fill="F6F1FB"/>
            <w:tcMar>
              <w:top w:w="110" w:type="dxa"/>
              <w:left w:w="120" w:type="dxa"/>
              <w:bottom w:w="110" w:type="dxa"/>
              <w:right w:w="120" w:type="dxa"/>
            </w:tcMar>
            <w:vAlign w:val="center"/>
          </w:tcPr>
          <w:p w14:paraId="5203E706" w14:textId="77777777" w:rsidR="005C3677" w:rsidRDefault="00000000">
            <w:r>
              <w:rPr>
                <w:b/>
                <w:color w:val="6F4197"/>
              </w:rPr>
              <w:t>Date</w:t>
            </w:r>
          </w:p>
        </w:tc>
        <w:tc>
          <w:tcPr>
            <w:tcW w:w="8568" w:type="dxa"/>
            <w:tcMar>
              <w:top w:w="110" w:type="dxa"/>
              <w:left w:w="120" w:type="dxa"/>
              <w:bottom w:w="110" w:type="dxa"/>
              <w:right w:w="120" w:type="dxa"/>
            </w:tcMar>
            <w:vAlign w:val="center"/>
          </w:tcPr>
          <w:p w14:paraId="7AC2A3F9" w14:textId="77777777" w:rsidR="005C3677" w:rsidRDefault="00000000">
            <w:r>
              <w:t>Tuesday, August 11, 2026</w:t>
            </w:r>
          </w:p>
        </w:tc>
      </w:tr>
      <w:tr w:rsidR="005C3677" w14:paraId="1821DC19" w14:textId="77777777">
        <w:trPr>
          <w:jc w:val="center"/>
        </w:trPr>
        <w:tc>
          <w:tcPr>
            <w:tcW w:w="2088" w:type="dxa"/>
            <w:shd w:val="clear" w:color="auto" w:fill="F6F1FB"/>
            <w:tcMar>
              <w:top w:w="110" w:type="dxa"/>
              <w:left w:w="120" w:type="dxa"/>
              <w:bottom w:w="110" w:type="dxa"/>
              <w:right w:w="120" w:type="dxa"/>
            </w:tcMar>
            <w:vAlign w:val="center"/>
          </w:tcPr>
          <w:p w14:paraId="24CFA314"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4CB007A3" w14:textId="77777777" w:rsidR="005C3677" w:rsidRDefault="00000000">
            <w:r>
              <w:t>Email | Sneak peek email</w:t>
            </w:r>
          </w:p>
        </w:tc>
      </w:tr>
    </w:tbl>
    <w:p w14:paraId="6605636D" w14:textId="77777777" w:rsidR="005C3677" w:rsidRDefault="005C3677"/>
    <w:p w14:paraId="77C43D36" w14:textId="77777777" w:rsidR="005C3677" w:rsidRDefault="00000000">
      <w:pPr>
        <w:pStyle w:val="R7Heading2"/>
        <w:spacing w:after="40"/>
      </w:pPr>
      <w:r>
        <w:t>Graphic direction</w:t>
      </w:r>
    </w:p>
    <w:p w14:paraId="3E6D410B" w14:textId="77777777" w:rsidR="005C3677" w:rsidRDefault="00000000">
      <w:pPr>
        <w:pStyle w:val="R7Body"/>
        <w:spacing w:after="80"/>
      </w:pPr>
      <w:r>
        <w:t>Email banner: Sneak Peek</w:t>
      </w:r>
      <w:r>
        <w:br/>
      </w:r>
    </w:p>
    <w:p w14:paraId="006529BA" w14:textId="77777777" w:rsidR="005C3677" w:rsidRDefault="00000000">
      <w:pPr>
        <w:pStyle w:val="R7Heading2"/>
        <w:spacing w:after="40"/>
      </w:pPr>
      <w:r>
        <w:t>Ready-to-use copy</w:t>
      </w:r>
    </w:p>
    <w:p w14:paraId="43FE792C" w14:textId="77777777" w:rsidR="005C3677" w:rsidRDefault="00000000">
      <w:pPr>
        <w:pStyle w:val="R7Body"/>
        <w:spacing w:after="80"/>
      </w:pPr>
      <w:r>
        <w:t>Subject: Sneak Peek at Region 7 Convention 2026</w:t>
      </w:r>
    </w:p>
    <w:p w14:paraId="147B5419" w14:textId="77777777" w:rsidR="005C3677" w:rsidRDefault="00000000">
      <w:pPr>
        <w:pStyle w:val="R7Body"/>
        <w:spacing w:after="80"/>
      </w:pPr>
      <w:r>
        <w:t>Dear Region 7 Community,</w:t>
      </w:r>
    </w:p>
    <w:p w14:paraId="5A55ED0A" w14:textId="77777777" w:rsidR="005C3677" w:rsidRDefault="00000000">
      <w:pPr>
        <w:pStyle w:val="R7Body"/>
        <w:spacing w:after="80"/>
      </w:pPr>
      <w:r>
        <w:t>The excitement is building for the 2026 Region 7 Convention, and we wanted to share a quick sneak peek.</w:t>
      </w:r>
    </w:p>
    <w:p w14:paraId="2D738E0C" w14:textId="77777777" w:rsidR="005C3677" w:rsidRDefault="00000000">
      <w:pPr>
        <w:pStyle w:val="R7Body"/>
        <w:spacing w:after="80"/>
      </w:pPr>
      <w:r>
        <w:t>Our convention theme, I Put My Hand In Yours, Welcome Home, is guiding the spirit of the weekend as we plan opportunities for fellowship, inspiration, recovery, service, and connection.</w:t>
      </w:r>
    </w:p>
    <w:p w14:paraId="451D2E09" w14:textId="77777777" w:rsidR="005C3677" w:rsidRDefault="00000000">
      <w:pPr>
        <w:pStyle w:val="R7Body"/>
        <w:spacing w:after="80"/>
      </w:pPr>
      <w:r>
        <w:t>The convention takes place October 23 to 25, and early bird registration remains open through October 11.</w:t>
      </w:r>
    </w:p>
    <w:p w14:paraId="0B7BFAA5" w14:textId="77777777" w:rsidR="005C3677" w:rsidRDefault="00000000">
      <w:pPr>
        <w:pStyle w:val="R7Body"/>
        <w:spacing w:after="80"/>
      </w:pPr>
      <w:r>
        <w:t>If you have not registered yet, now is a great time.</w:t>
      </w:r>
    </w:p>
    <w:p w14:paraId="2E4B4A95" w14:textId="77777777" w:rsidR="005C3677" w:rsidRDefault="00000000">
      <w:pPr>
        <w:pStyle w:val="R7Body"/>
        <w:spacing w:after="80"/>
      </w:pPr>
      <w:r>
        <w:t>[Insert registration link]</w:t>
      </w:r>
    </w:p>
    <w:p w14:paraId="19790A47" w14:textId="77777777" w:rsidR="005C3677" w:rsidRDefault="00000000">
      <w:pPr>
        <w:pStyle w:val="R7Body"/>
        <w:spacing w:after="80"/>
      </w:pPr>
      <w:r>
        <w:t>More details, including highlights and reminders, will be shared as we get closer. We hope you will make plans to join us.</w:t>
      </w:r>
    </w:p>
    <w:p w14:paraId="538BF898" w14:textId="77777777" w:rsidR="005C3677" w:rsidRDefault="00000000">
      <w:pPr>
        <w:pStyle w:val="R7Body"/>
        <w:spacing w:after="80"/>
      </w:pPr>
      <w:r>
        <w:t>In fellowship,</w:t>
      </w:r>
      <w:r>
        <w:br/>
        <w:t>Region 7 Convention Team</w:t>
      </w:r>
    </w:p>
    <w:p w14:paraId="3BCCBEE7"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2E5E00B6" w14:textId="77777777">
        <w:trPr>
          <w:jc w:val="center"/>
        </w:trPr>
        <w:tc>
          <w:tcPr>
            <w:tcW w:w="2088" w:type="dxa"/>
            <w:shd w:val="clear" w:color="auto" w:fill="F6F1FB"/>
            <w:tcMar>
              <w:top w:w="110" w:type="dxa"/>
              <w:left w:w="120" w:type="dxa"/>
              <w:bottom w:w="110" w:type="dxa"/>
              <w:right w:w="120" w:type="dxa"/>
            </w:tcMar>
            <w:vAlign w:val="center"/>
          </w:tcPr>
          <w:p w14:paraId="38C47C09" w14:textId="77777777" w:rsidR="005C3677" w:rsidRDefault="00000000">
            <w:r>
              <w:rPr>
                <w:b/>
                <w:color w:val="6F4197"/>
              </w:rPr>
              <w:t>Date</w:t>
            </w:r>
          </w:p>
        </w:tc>
        <w:tc>
          <w:tcPr>
            <w:tcW w:w="8568" w:type="dxa"/>
            <w:tcMar>
              <w:top w:w="110" w:type="dxa"/>
              <w:left w:w="120" w:type="dxa"/>
              <w:bottom w:w="110" w:type="dxa"/>
              <w:right w:w="120" w:type="dxa"/>
            </w:tcMar>
            <w:vAlign w:val="center"/>
          </w:tcPr>
          <w:p w14:paraId="64D7301F" w14:textId="77777777" w:rsidR="005C3677" w:rsidRDefault="00000000">
            <w:r>
              <w:t>Tuesday, August 11, 2026</w:t>
            </w:r>
          </w:p>
        </w:tc>
      </w:tr>
      <w:tr w:rsidR="005C3677" w14:paraId="724AD6C1" w14:textId="77777777">
        <w:trPr>
          <w:jc w:val="center"/>
        </w:trPr>
        <w:tc>
          <w:tcPr>
            <w:tcW w:w="2088" w:type="dxa"/>
            <w:shd w:val="clear" w:color="auto" w:fill="F6F1FB"/>
            <w:tcMar>
              <w:top w:w="110" w:type="dxa"/>
              <w:left w:w="120" w:type="dxa"/>
              <w:bottom w:w="110" w:type="dxa"/>
              <w:right w:w="120" w:type="dxa"/>
            </w:tcMar>
            <w:vAlign w:val="center"/>
          </w:tcPr>
          <w:p w14:paraId="674E0BB9"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824AE98" w14:textId="77777777" w:rsidR="005C3677" w:rsidRDefault="00000000">
            <w:r>
              <w:t>Social Media | Sneak peek post</w:t>
            </w:r>
          </w:p>
        </w:tc>
      </w:tr>
    </w:tbl>
    <w:p w14:paraId="3C1DACA4" w14:textId="77777777" w:rsidR="005C3677" w:rsidRDefault="005C3677"/>
    <w:p w14:paraId="5974D33D" w14:textId="77777777" w:rsidR="005C3677" w:rsidRDefault="00000000">
      <w:pPr>
        <w:pStyle w:val="R7Heading2"/>
        <w:spacing w:after="40"/>
      </w:pPr>
      <w:r>
        <w:lastRenderedPageBreak/>
        <w:t>Graphic direction</w:t>
      </w:r>
    </w:p>
    <w:p w14:paraId="71D8A5D2" w14:textId="77777777" w:rsidR="005C3677" w:rsidRDefault="00000000">
      <w:pPr>
        <w:pStyle w:val="R7Body"/>
        <w:spacing w:after="80"/>
      </w:pPr>
      <w:r>
        <w:t>Graphic headline: Something Powerful Is Taking Shape</w:t>
      </w:r>
      <w:r>
        <w:br/>
      </w:r>
    </w:p>
    <w:p w14:paraId="1F5E6140" w14:textId="77777777" w:rsidR="005C3677" w:rsidRDefault="00000000">
      <w:pPr>
        <w:pStyle w:val="R7Heading2"/>
        <w:spacing w:after="40"/>
      </w:pPr>
      <w:r>
        <w:t>Ready-to-use copy</w:t>
      </w:r>
    </w:p>
    <w:p w14:paraId="02C5A6C0" w14:textId="77777777" w:rsidR="005C3677" w:rsidRDefault="00000000">
      <w:pPr>
        <w:pStyle w:val="R7Body"/>
        <w:spacing w:after="80"/>
      </w:pPr>
      <w:r>
        <w:t>A little sneak peek.</w:t>
      </w:r>
    </w:p>
    <w:p w14:paraId="739AC6B3" w14:textId="77777777" w:rsidR="005C3677" w:rsidRDefault="00000000">
      <w:pPr>
        <w:pStyle w:val="R7Body"/>
        <w:spacing w:after="80"/>
      </w:pPr>
      <w:r>
        <w:t>The 2026 Region 7 Convention is taking shape, and we are excited for what is ahead. This weekend will be rooted in fellowship, recovery, and the kind of connection that reminds us we do not do this alone.</w:t>
      </w:r>
    </w:p>
    <w:p w14:paraId="13C5AEA7" w14:textId="77777777" w:rsidR="005C3677" w:rsidRDefault="00000000">
      <w:pPr>
        <w:pStyle w:val="R7Body"/>
        <w:spacing w:after="80"/>
      </w:pPr>
      <w:r>
        <w:t>I Put My Hand In Yours, Welcome Home</w:t>
      </w:r>
    </w:p>
    <w:p w14:paraId="21C9FD2F" w14:textId="77777777" w:rsidR="005C3677" w:rsidRDefault="00000000">
      <w:pPr>
        <w:pStyle w:val="R7Body"/>
        <w:spacing w:after="80"/>
      </w:pPr>
      <w:r>
        <w:t>Join us October 23 to 25. Early bird registration is open through October 11.</w:t>
      </w:r>
      <w:r>
        <w:br/>
        <w:t>[insert link]</w:t>
      </w:r>
    </w:p>
    <w:p w14:paraId="5D02B69C"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0642A21D" w14:textId="77777777">
        <w:trPr>
          <w:jc w:val="center"/>
        </w:trPr>
        <w:tc>
          <w:tcPr>
            <w:tcW w:w="2088" w:type="dxa"/>
            <w:shd w:val="clear" w:color="auto" w:fill="F6F1FB"/>
            <w:tcMar>
              <w:top w:w="110" w:type="dxa"/>
              <w:left w:w="120" w:type="dxa"/>
              <w:bottom w:w="110" w:type="dxa"/>
              <w:right w:w="120" w:type="dxa"/>
            </w:tcMar>
            <w:vAlign w:val="center"/>
          </w:tcPr>
          <w:p w14:paraId="4C2463E6" w14:textId="77777777" w:rsidR="005C3677" w:rsidRDefault="00000000">
            <w:r>
              <w:rPr>
                <w:b/>
                <w:color w:val="6F4197"/>
              </w:rPr>
              <w:t>Date</w:t>
            </w:r>
          </w:p>
        </w:tc>
        <w:tc>
          <w:tcPr>
            <w:tcW w:w="8568" w:type="dxa"/>
            <w:tcMar>
              <w:top w:w="110" w:type="dxa"/>
              <w:left w:w="120" w:type="dxa"/>
              <w:bottom w:w="110" w:type="dxa"/>
              <w:right w:w="120" w:type="dxa"/>
            </w:tcMar>
            <w:vAlign w:val="center"/>
          </w:tcPr>
          <w:p w14:paraId="2B19579B" w14:textId="77777777" w:rsidR="005C3677" w:rsidRDefault="00000000">
            <w:r>
              <w:t>Wednesday, August 12, 2026</w:t>
            </w:r>
          </w:p>
        </w:tc>
      </w:tr>
      <w:tr w:rsidR="005C3677" w14:paraId="74C3D40F" w14:textId="77777777">
        <w:trPr>
          <w:jc w:val="center"/>
        </w:trPr>
        <w:tc>
          <w:tcPr>
            <w:tcW w:w="2088" w:type="dxa"/>
            <w:shd w:val="clear" w:color="auto" w:fill="F6F1FB"/>
            <w:tcMar>
              <w:top w:w="110" w:type="dxa"/>
              <w:left w:w="120" w:type="dxa"/>
              <w:bottom w:w="110" w:type="dxa"/>
              <w:right w:w="120" w:type="dxa"/>
            </w:tcMar>
            <w:vAlign w:val="center"/>
          </w:tcPr>
          <w:p w14:paraId="4551ECFB"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72FD26BB" w14:textId="77777777" w:rsidR="005C3677" w:rsidRDefault="00000000">
            <w:r>
              <w:t>Social Media | Instagram sneak peek graphic</w:t>
            </w:r>
          </w:p>
        </w:tc>
      </w:tr>
    </w:tbl>
    <w:p w14:paraId="17AB34AB" w14:textId="77777777" w:rsidR="005C3677" w:rsidRDefault="005C3677"/>
    <w:p w14:paraId="1E104948" w14:textId="77777777" w:rsidR="005C3677" w:rsidRDefault="00000000">
      <w:pPr>
        <w:pStyle w:val="R7Heading2"/>
        <w:spacing w:after="40"/>
      </w:pPr>
      <w:r>
        <w:t>Graphic direction</w:t>
      </w:r>
    </w:p>
    <w:p w14:paraId="71D81BBB" w14:textId="77777777" w:rsidR="005C3677" w:rsidRDefault="00000000">
      <w:pPr>
        <w:pStyle w:val="R7Body"/>
        <w:spacing w:after="80"/>
      </w:pPr>
      <w:r>
        <w:t>Graphic headline: The Welcome Starts Now</w:t>
      </w:r>
      <w:r>
        <w:br/>
      </w:r>
    </w:p>
    <w:p w14:paraId="0AACC734" w14:textId="77777777" w:rsidR="005C3677" w:rsidRDefault="00000000">
      <w:pPr>
        <w:pStyle w:val="R7Heading2"/>
        <w:spacing w:after="40"/>
      </w:pPr>
      <w:r>
        <w:t>Ready-to-use copy</w:t>
      </w:r>
    </w:p>
    <w:p w14:paraId="2162C985" w14:textId="77777777" w:rsidR="005C3677" w:rsidRDefault="00000000">
      <w:pPr>
        <w:pStyle w:val="R7Body"/>
        <w:spacing w:after="80"/>
      </w:pPr>
      <w:r>
        <w:t>A warm weekend is taking shape.</w:t>
      </w:r>
    </w:p>
    <w:p w14:paraId="65D9AC8F" w14:textId="77777777" w:rsidR="005C3677" w:rsidRDefault="00000000">
      <w:pPr>
        <w:pStyle w:val="R7Body"/>
        <w:spacing w:after="80"/>
      </w:pPr>
      <w:r>
        <w:t>Region 7 Convention 2026 is getting closer, and the welcome is already building.</w:t>
      </w:r>
    </w:p>
    <w:p w14:paraId="6ABDE175" w14:textId="77777777" w:rsidR="005C3677" w:rsidRDefault="00000000">
      <w:pPr>
        <w:pStyle w:val="R7Body"/>
        <w:spacing w:after="80"/>
      </w:pPr>
      <w:r>
        <w:t>[insert link]</w:t>
      </w:r>
    </w:p>
    <w:p w14:paraId="117F3AD8"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2E1492BC" w14:textId="77777777">
        <w:trPr>
          <w:jc w:val="center"/>
        </w:trPr>
        <w:tc>
          <w:tcPr>
            <w:tcW w:w="2088" w:type="dxa"/>
            <w:shd w:val="clear" w:color="auto" w:fill="F6F1FB"/>
            <w:tcMar>
              <w:top w:w="110" w:type="dxa"/>
              <w:left w:w="120" w:type="dxa"/>
              <w:bottom w:w="110" w:type="dxa"/>
              <w:right w:w="120" w:type="dxa"/>
            </w:tcMar>
            <w:vAlign w:val="center"/>
          </w:tcPr>
          <w:p w14:paraId="5901352D" w14:textId="77777777" w:rsidR="005C3677" w:rsidRDefault="00000000">
            <w:r>
              <w:rPr>
                <w:b/>
                <w:color w:val="6F4197"/>
              </w:rPr>
              <w:t>Date</w:t>
            </w:r>
          </w:p>
        </w:tc>
        <w:tc>
          <w:tcPr>
            <w:tcW w:w="8568" w:type="dxa"/>
            <w:tcMar>
              <w:top w:w="110" w:type="dxa"/>
              <w:left w:w="120" w:type="dxa"/>
              <w:bottom w:w="110" w:type="dxa"/>
              <w:right w:w="120" w:type="dxa"/>
            </w:tcMar>
            <w:vAlign w:val="center"/>
          </w:tcPr>
          <w:p w14:paraId="1E61EED8" w14:textId="77777777" w:rsidR="005C3677" w:rsidRDefault="00000000">
            <w:r>
              <w:t>Thursday, August 20, 2026</w:t>
            </w:r>
          </w:p>
        </w:tc>
      </w:tr>
      <w:tr w:rsidR="005C3677" w14:paraId="062C1087" w14:textId="77777777">
        <w:trPr>
          <w:jc w:val="center"/>
        </w:trPr>
        <w:tc>
          <w:tcPr>
            <w:tcW w:w="2088" w:type="dxa"/>
            <w:shd w:val="clear" w:color="auto" w:fill="F6F1FB"/>
            <w:tcMar>
              <w:top w:w="110" w:type="dxa"/>
              <w:left w:w="120" w:type="dxa"/>
              <w:bottom w:w="110" w:type="dxa"/>
              <w:right w:w="120" w:type="dxa"/>
            </w:tcMar>
            <w:vAlign w:val="center"/>
          </w:tcPr>
          <w:p w14:paraId="664E0DF6" w14:textId="77777777" w:rsidR="005C3677" w:rsidRDefault="00000000">
            <w:r>
              <w:rPr>
                <w:b/>
                <w:color w:val="6F4197"/>
              </w:rPr>
              <w:lastRenderedPageBreak/>
              <w:t>Channel / asset</w:t>
            </w:r>
          </w:p>
        </w:tc>
        <w:tc>
          <w:tcPr>
            <w:tcW w:w="8568" w:type="dxa"/>
            <w:tcMar>
              <w:top w:w="110" w:type="dxa"/>
              <w:left w:w="120" w:type="dxa"/>
              <w:bottom w:w="110" w:type="dxa"/>
              <w:right w:w="120" w:type="dxa"/>
            </w:tcMar>
            <w:vAlign w:val="center"/>
          </w:tcPr>
          <w:p w14:paraId="5B7A8423" w14:textId="77777777" w:rsidR="005C3677" w:rsidRDefault="00000000">
            <w:r>
              <w:t>Social Media | Volunteer recruitment launch</w:t>
            </w:r>
          </w:p>
        </w:tc>
      </w:tr>
    </w:tbl>
    <w:p w14:paraId="6382CE67" w14:textId="77777777" w:rsidR="005C3677" w:rsidRDefault="005C3677"/>
    <w:p w14:paraId="2C352A93" w14:textId="77777777" w:rsidR="005C3677" w:rsidRDefault="00000000">
      <w:pPr>
        <w:pStyle w:val="R7Heading2"/>
        <w:spacing w:after="40"/>
      </w:pPr>
      <w:r>
        <w:t>Graphic direction</w:t>
      </w:r>
    </w:p>
    <w:p w14:paraId="0EAF0520" w14:textId="77777777" w:rsidR="005C3677" w:rsidRDefault="00000000">
      <w:pPr>
        <w:pStyle w:val="R7Body"/>
        <w:spacing w:after="80"/>
      </w:pPr>
      <w:r>
        <w:t>Graphic headline: Volunteer With Us</w:t>
      </w:r>
      <w:r>
        <w:br/>
      </w:r>
    </w:p>
    <w:p w14:paraId="6B64472F" w14:textId="77777777" w:rsidR="005C3677" w:rsidRDefault="00000000">
      <w:pPr>
        <w:pStyle w:val="R7Heading2"/>
        <w:spacing w:after="40"/>
      </w:pPr>
      <w:r>
        <w:t>Ready-to-use copy</w:t>
      </w:r>
    </w:p>
    <w:p w14:paraId="010BB683" w14:textId="77777777" w:rsidR="005C3677" w:rsidRDefault="00000000">
      <w:pPr>
        <w:pStyle w:val="R7Body"/>
        <w:spacing w:after="80"/>
      </w:pPr>
      <w:r>
        <w:t>Want to help create the welcome?</w:t>
      </w:r>
    </w:p>
    <w:p w14:paraId="39656A60" w14:textId="77777777" w:rsidR="005C3677" w:rsidRDefault="00000000">
      <w:pPr>
        <w:pStyle w:val="R7Body"/>
        <w:spacing w:after="80"/>
      </w:pPr>
      <w:r>
        <w:t>The Region 7 Convention is more than a weekend event. It is an experience. A first hello. A kind answer. A warm smile. A moment of reassurance. A helping hand.</w:t>
      </w:r>
    </w:p>
    <w:p w14:paraId="02AEB3DB" w14:textId="77777777" w:rsidR="005C3677" w:rsidRDefault="00000000">
      <w:pPr>
        <w:pStyle w:val="R7Body"/>
        <w:spacing w:after="80"/>
      </w:pPr>
      <w:r>
        <w:t>If you would like to volunteer, we would love to have you join us in creating a Welcome Home experience for every attendee.</w:t>
      </w:r>
    </w:p>
    <w:p w14:paraId="0336825F" w14:textId="77777777" w:rsidR="005C3677" w:rsidRDefault="00000000">
      <w:pPr>
        <w:pStyle w:val="R7Body"/>
        <w:spacing w:after="80"/>
      </w:pPr>
      <w:r>
        <w:t>[Insert volunteer sign up link]</w:t>
      </w:r>
    </w:p>
    <w:p w14:paraId="5D3437A0"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7053C648" w14:textId="77777777">
        <w:trPr>
          <w:jc w:val="center"/>
        </w:trPr>
        <w:tc>
          <w:tcPr>
            <w:tcW w:w="2088" w:type="dxa"/>
            <w:shd w:val="clear" w:color="auto" w:fill="F6F1FB"/>
            <w:tcMar>
              <w:top w:w="110" w:type="dxa"/>
              <w:left w:w="120" w:type="dxa"/>
              <w:bottom w:w="110" w:type="dxa"/>
              <w:right w:w="120" w:type="dxa"/>
            </w:tcMar>
            <w:vAlign w:val="center"/>
          </w:tcPr>
          <w:p w14:paraId="3746E00B" w14:textId="77777777" w:rsidR="005C3677" w:rsidRDefault="00000000">
            <w:r>
              <w:rPr>
                <w:b/>
                <w:color w:val="6F4197"/>
              </w:rPr>
              <w:t>Date</w:t>
            </w:r>
          </w:p>
        </w:tc>
        <w:tc>
          <w:tcPr>
            <w:tcW w:w="8568" w:type="dxa"/>
            <w:tcMar>
              <w:top w:w="110" w:type="dxa"/>
              <w:left w:w="120" w:type="dxa"/>
              <w:bottom w:w="110" w:type="dxa"/>
              <w:right w:w="120" w:type="dxa"/>
            </w:tcMar>
            <w:vAlign w:val="center"/>
          </w:tcPr>
          <w:p w14:paraId="350DDFE9" w14:textId="77777777" w:rsidR="005C3677" w:rsidRDefault="00000000">
            <w:r>
              <w:t>Saturday, August 22, 2026</w:t>
            </w:r>
          </w:p>
        </w:tc>
      </w:tr>
      <w:tr w:rsidR="005C3677" w14:paraId="021DBD86" w14:textId="77777777">
        <w:trPr>
          <w:jc w:val="center"/>
        </w:trPr>
        <w:tc>
          <w:tcPr>
            <w:tcW w:w="2088" w:type="dxa"/>
            <w:shd w:val="clear" w:color="auto" w:fill="F6F1FB"/>
            <w:tcMar>
              <w:top w:w="110" w:type="dxa"/>
              <w:left w:w="120" w:type="dxa"/>
              <w:bottom w:w="110" w:type="dxa"/>
              <w:right w:w="120" w:type="dxa"/>
            </w:tcMar>
            <w:vAlign w:val="center"/>
          </w:tcPr>
          <w:p w14:paraId="58EAB3C9"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F001B22" w14:textId="77777777" w:rsidR="005C3677" w:rsidRDefault="00000000">
            <w:r>
              <w:t>Social Media | Volunteer carousel</w:t>
            </w:r>
          </w:p>
        </w:tc>
      </w:tr>
    </w:tbl>
    <w:p w14:paraId="49FC6CCF" w14:textId="77777777" w:rsidR="005C3677" w:rsidRDefault="005C3677"/>
    <w:p w14:paraId="73E724B4" w14:textId="77777777" w:rsidR="005C3677" w:rsidRDefault="00000000">
      <w:pPr>
        <w:pStyle w:val="R7Heading2"/>
        <w:spacing w:after="40"/>
      </w:pPr>
      <w:r>
        <w:t>Graphic direction</w:t>
      </w:r>
    </w:p>
    <w:p w14:paraId="057806A1" w14:textId="77777777" w:rsidR="005C3677" w:rsidRDefault="00000000">
      <w:pPr>
        <w:pStyle w:val="R7Body"/>
        <w:spacing w:after="80"/>
      </w:pPr>
      <w:r>
        <w:t>Graphic headline: Many Hands. One Welcome.</w:t>
      </w:r>
      <w:r>
        <w:br/>
      </w:r>
    </w:p>
    <w:p w14:paraId="68A2FE11" w14:textId="77777777" w:rsidR="005C3677" w:rsidRDefault="00000000">
      <w:pPr>
        <w:pStyle w:val="R7Heading2"/>
        <w:spacing w:after="40"/>
      </w:pPr>
      <w:r>
        <w:t>Ready-to-use copy</w:t>
      </w:r>
    </w:p>
    <w:p w14:paraId="4FF9B920" w14:textId="77777777" w:rsidR="005C3677" w:rsidRDefault="00000000">
      <w:pPr>
        <w:pStyle w:val="R7Body"/>
        <w:spacing w:after="80"/>
      </w:pPr>
      <w:r>
        <w:t>Many hands make welcome real.</w:t>
      </w:r>
    </w:p>
    <w:p w14:paraId="3A3FF07E" w14:textId="77777777" w:rsidR="005C3677" w:rsidRDefault="00000000">
      <w:pPr>
        <w:pStyle w:val="R7Body"/>
        <w:spacing w:after="80"/>
      </w:pPr>
      <w:r>
        <w:t>If you have ever wanted to serve in a way that is joyful, meaningful, and deeply appreciated, this is your moment.</w:t>
      </w:r>
    </w:p>
    <w:p w14:paraId="41F9F2E1" w14:textId="77777777" w:rsidR="005C3677" w:rsidRDefault="00000000">
      <w:pPr>
        <w:pStyle w:val="R7Body"/>
        <w:spacing w:after="80"/>
      </w:pPr>
      <w:r>
        <w:t>Volunteer with us for the 2026 Region 7 Convention and help make this year's theme come alive:</w:t>
      </w:r>
    </w:p>
    <w:p w14:paraId="2CE78B2A" w14:textId="77777777" w:rsidR="005C3677" w:rsidRDefault="00000000">
      <w:pPr>
        <w:pStyle w:val="R7Body"/>
        <w:spacing w:after="80"/>
      </w:pPr>
      <w:r>
        <w:t>I Put My Hand In Yours, Welcome Home</w:t>
      </w:r>
    </w:p>
    <w:p w14:paraId="49D2938A" w14:textId="77777777" w:rsidR="005C3677" w:rsidRDefault="00000000">
      <w:pPr>
        <w:pStyle w:val="R7Body"/>
        <w:spacing w:after="80"/>
      </w:pPr>
      <w:r>
        <w:lastRenderedPageBreak/>
        <w:t>[insert volunteer link]</w:t>
      </w:r>
    </w:p>
    <w:p w14:paraId="2E72E156"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5418698F" w14:textId="77777777">
        <w:trPr>
          <w:jc w:val="center"/>
        </w:trPr>
        <w:tc>
          <w:tcPr>
            <w:tcW w:w="2088" w:type="dxa"/>
            <w:shd w:val="clear" w:color="auto" w:fill="F6F1FB"/>
            <w:tcMar>
              <w:top w:w="110" w:type="dxa"/>
              <w:left w:w="120" w:type="dxa"/>
              <w:bottom w:w="110" w:type="dxa"/>
              <w:right w:w="120" w:type="dxa"/>
            </w:tcMar>
            <w:vAlign w:val="center"/>
          </w:tcPr>
          <w:p w14:paraId="083B6FAB" w14:textId="77777777" w:rsidR="005C3677" w:rsidRDefault="00000000">
            <w:r>
              <w:rPr>
                <w:b/>
                <w:color w:val="6F4197"/>
              </w:rPr>
              <w:t>Date</w:t>
            </w:r>
          </w:p>
        </w:tc>
        <w:tc>
          <w:tcPr>
            <w:tcW w:w="8568" w:type="dxa"/>
            <w:tcMar>
              <w:top w:w="110" w:type="dxa"/>
              <w:left w:w="120" w:type="dxa"/>
              <w:bottom w:w="110" w:type="dxa"/>
              <w:right w:w="120" w:type="dxa"/>
            </w:tcMar>
            <w:vAlign w:val="center"/>
          </w:tcPr>
          <w:p w14:paraId="6B37BB46" w14:textId="77777777" w:rsidR="005C3677" w:rsidRDefault="00000000">
            <w:r>
              <w:t>Tuesday, August 25, 2026</w:t>
            </w:r>
          </w:p>
        </w:tc>
      </w:tr>
      <w:tr w:rsidR="005C3677" w14:paraId="065FE63C" w14:textId="77777777">
        <w:trPr>
          <w:jc w:val="center"/>
        </w:trPr>
        <w:tc>
          <w:tcPr>
            <w:tcW w:w="2088" w:type="dxa"/>
            <w:shd w:val="clear" w:color="auto" w:fill="F6F1FB"/>
            <w:tcMar>
              <w:top w:w="110" w:type="dxa"/>
              <w:left w:w="120" w:type="dxa"/>
              <w:bottom w:w="110" w:type="dxa"/>
              <w:right w:w="120" w:type="dxa"/>
            </w:tcMar>
            <w:vAlign w:val="center"/>
          </w:tcPr>
          <w:p w14:paraId="479679FA"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72D23C4A" w14:textId="77777777" w:rsidR="005C3677" w:rsidRDefault="00000000">
            <w:r>
              <w:t>Social Media | Why volunteering matters</w:t>
            </w:r>
          </w:p>
        </w:tc>
      </w:tr>
    </w:tbl>
    <w:p w14:paraId="28104F4F" w14:textId="77777777" w:rsidR="005C3677" w:rsidRDefault="005C3677"/>
    <w:p w14:paraId="14BF566E" w14:textId="77777777" w:rsidR="005C3677" w:rsidRDefault="00000000">
      <w:pPr>
        <w:pStyle w:val="R7Heading2"/>
        <w:spacing w:after="40"/>
      </w:pPr>
      <w:r>
        <w:t>Graphic direction</w:t>
      </w:r>
    </w:p>
    <w:p w14:paraId="0B636D71" w14:textId="77777777" w:rsidR="005C3677" w:rsidRDefault="00000000">
      <w:pPr>
        <w:pStyle w:val="R7Body"/>
        <w:spacing w:after="80"/>
      </w:pPr>
      <w:r>
        <w:t>Graphic headline: Service That Makes a Difference</w:t>
      </w:r>
      <w:r>
        <w:br/>
      </w:r>
    </w:p>
    <w:p w14:paraId="006A335D" w14:textId="77777777" w:rsidR="005C3677" w:rsidRDefault="00000000">
      <w:pPr>
        <w:pStyle w:val="R7Heading2"/>
        <w:spacing w:after="40"/>
      </w:pPr>
      <w:r>
        <w:t>Ready-to-use copy</w:t>
      </w:r>
    </w:p>
    <w:p w14:paraId="054129D1" w14:textId="77777777" w:rsidR="005C3677" w:rsidRDefault="00000000">
      <w:pPr>
        <w:pStyle w:val="R7Body"/>
        <w:spacing w:after="80"/>
      </w:pPr>
      <w:r>
        <w:t>A smile at the door. A warm greeting at check in. A calm answer when someone needs help.</w:t>
      </w:r>
    </w:p>
    <w:p w14:paraId="2FEDDECA" w14:textId="77777777" w:rsidR="005C3677" w:rsidRDefault="00000000">
      <w:pPr>
        <w:pStyle w:val="R7Body"/>
        <w:spacing w:after="80"/>
      </w:pPr>
      <w:r>
        <w:t>That is what volunteers make possible.</w:t>
      </w:r>
    </w:p>
    <w:p w14:paraId="5388C2A2" w14:textId="77777777" w:rsidR="005C3677" w:rsidRDefault="00000000">
      <w:pPr>
        <w:pStyle w:val="R7Body"/>
        <w:spacing w:after="80"/>
      </w:pPr>
      <w:r>
        <w:t>Thank you to every person willing to help create a convention weekend that feels like home.</w:t>
      </w:r>
    </w:p>
    <w:p w14:paraId="409F93D6" w14:textId="77777777" w:rsidR="005C3677" w:rsidRDefault="005C3677"/>
    <w:p w14:paraId="44F745C5" w14:textId="77777777" w:rsidR="005C3677" w:rsidRDefault="00000000">
      <w:r>
        <w:br w:type="page"/>
      </w:r>
    </w:p>
    <w:p w14:paraId="5D3C65EA" w14:textId="77777777" w:rsidR="005C3677" w:rsidRDefault="00000000">
      <w:pPr>
        <w:pStyle w:val="R7Heading1"/>
      </w:pPr>
      <w:r>
        <w:lastRenderedPageBreak/>
        <w:t>September Content</w:t>
      </w:r>
    </w:p>
    <w:tbl>
      <w:tblPr>
        <w:tblW w:w="0" w:type="auto"/>
        <w:jc w:val="center"/>
        <w:tblLayout w:type="fixed"/>
        <w:tblLook w:val="04A0" w:firstRow="1" w:lastRow="0" w:firstColumn="1" w:lastColumn="0" w:noHBand="0" w:noVBand="1"/>
      </w:tblPr>
      <w:tblGrid>
        <w:gridCol w:w="2088"/>
        <w:gridCol w:w="8568"/>
      </w:tblGrid>
      <w:tr w:rsidR="005C3677" w14:paraId="1828D152" w14:textId="77777777">
        <w:trPr>
          <w:jc w:val="center"/>
        </w:trPr>
        <w:tc>
          <w:tcPr>
            <w:tcW w:w="2088" w:type="dxa"/>
            <w:shd w:val="clear" w:color="auto" w:fill="F6F1FB"/>
            <w:tcMar>
              <w:top w:w="110" w:type="dxa"/>
              <w:left w:w="120" w:type="dxa"/>
              <w:bottom w:w="110" w:type="dxa"/>
              <w:right w:w="120" w:type="dxa"/>
            </w:tcMar>
            <w:vAlign w:val="center"/>
          </w:tcPr>
          <w:p w14:paraId="711EA98E" w14:textId="77777777" w:rsidR="005C3677" w:rsidRDefault="00000000">
            <w:r>
              <w:rPr>
                <w:b/>
                <w:color w:val="6F4197"/>
              </w:rPr>
              <w:t>Date</w:t>
            </w:r>
          </w:p>
        </w:tc>
        <w:tc>
          <w:tcPr>
            <w:tcW w:w="8568" w:type="dxa"/>
            <w:tcMar>
              <w:top w:w="110" w:type="dxa"/>
              <w:left w:w="120" w:type="dxa"/>
              <w:bottom w:w="110" w:type="dxa"/>
              <w:right w:w="120" w:type="dxa"/>
            </w:tcMar>
            <w:vAlign w:val="center"/>
          </w:tcPr>
          <w:p w14:paraId="405BADD6" w14:textId="77777777" w:rsidR="005C3677" w:rsidRDefault="00000000">
            <w:r>
              <w:t>Tuesday, September 1, 2026</w:t>
            </w:r>
          </w:p>
        </w:tc>
      </w:tr>
      <w:tr w:rsidR="005C3677" w14:paraId="5C09BD0E" w14:textId="77777777">
        <w:trPr>
          <w:jc w:val="center"/>
        </w:trPr>
        <w:tc>
          <w:tcPr>
            <w:tcW w:w="2088" w:type="dxa"/>
            <w:shd w:val="clear" w:color="auto" w:fill="F6F1FB"/>
            <w:tcMar>
              <w:top w:w="110" w:type="dxa"/>
              <w:left w:w="120" w:type="dxa"/>
              <w:bottom w:w="110" w:type="dxa"/>
              <w:right w:w="120" w:type="dxa"/>
            </w:tcMar>
            <w:vAlign w:val="center"/>
          </w:tcPr>
          <w:p w14:paraId="70F303D0"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5E63847" w14:textId="77777777" w:rsidR="005C3677" w:rsidRDefault="00000000">
            <w:r>
              <w:t>Email | Campaign kickoff email</w:t>
            </w:r>
          </w:p>
        </w:tc>
      </w:tr>
    </w:tbl>
    <w:p w14:paraId="7CA6A3F0" w14:textId="77777777" w:rsidR="005C3677" w:rsidRDefault="005C3677"/>
    <w:p w14:paraId="1FEC36EF" w14:textId="77777777" w:rsidR="005C3677" w:rsidRDefault="00000000">
      <w:pPr>
        <w:pStyle w:val="R7Heading2"/>
        <w:spacing w:after="40"/>
      </w:pPr>
      <w:r>
        <w:t>Graphic direction</w:t>
      </w:r>
    </w:p>
    <w:p w14:paraId="44043555" w14:textId="77777777" w:rsidR="005C3677" w:rsidRDefault="00000000">
      <w:pPr>
        <w:pStyle w:val="R7Body"/>
        <w:spacing w:after="80"/>
      </w:pPr>
      <w:r>
        <w:t>Email banner: Convention Season Is Calling</w:t>
      </w:r>
      <w:r>
        <w:br/>
      </w:r>
    </w:p>
    <w:p w14:paraId="707ED4CB" w14:textId="77777777" w:rsidR="005C3677" w:rsidRDefault="00000000">
      <w:pPr>
        <w:pStyle w:val="R7Heading2"/>
        <w:spacing w:after="40"/>
      </w:pPr>
      <w:r>
        <w:t>Ready-to-use copy</w:t>
      </w:r>
    </w:p>
    <w:p w14:paraId="4CB6648F" w14:textId="77777777" w:rsidR="005C3677" w:rsidRDefault="00000000">
      <w:pPr>
        <w:pStyle w:val="R7Body"/>
        <w:spacing w:after="80"/>
      </w:pPr>
      <w:r>
        <w:t>Subject: Convention Season Is Calling</w:t>
      </w:r>
    </w:p>
    <w:p w14:paraId="0C3CA2AF" w14:textId="77777777" w:rsidR="005C3677" w:rsidRDefault="00000000">
      <w:pPr>
        <w:pStyle w:val="R7Body"/>
        <w:spacing w:after="80"/>
      </w:pPr>
      <w:r>
        <w:t>Dear Region 7 Community,</w:t>
      </w:r>
    </w:p>
    <w:p w14:paraId="0D39DA29" w14:textId="77777777" w:rsidR="005C3677" w:rsidRDefault="00000000">
      <w:pPr>
        <w:pStyle w:val="R7Body"/>
        <w:spacing w:after="80"/>
      </w:pPr>
      <w:r>
        <w:t>Convention season is calling, and the excitement is building.</w:t>
      </w:r>
    </w:p>
    <w:p w14:paraId="7F730E6A" w14:textId="77777777" w:rsidR="005C3677" w:rsidRDefault="00000000">
      <w:pPr>
        <w:pStyle w:val="R7Body"/>
        <w:spacing w:after="80"/>
      </w:pPr>
      <w:r>
        <w:t>The 2026 Region 7 Convention is getting closer, and we are looking forward to gathering October 23 to 25 for a weekend filled with connection, support, and powerful fellowship.</w:t>
      </w:r>
    </w:p>
    <w:p w14:paraId="7BFCE932" w14:textId="77777777" w:rsidR="005C3677" w:rsidRDefault="00000000">
      <w:pPr>
        <w:pStyle w:val="R7Body"/>
        <w:spacing w:after="80"/>
      </w:pPr>
      <w:r>
        <w:t>If you have already registered, we are thrilled. If not, there is still time to join us and be part of this special weekend.</w:t>
      </w:r>
    </w:p>
    <w:p w14:paraId="308B2A90" w14:textId="77777777" w:rsidR="005C3677" w:rsidRDefault="00000000">
      <w:pPr>
        <w:pStyle w:val="R7Body"/>
        <w:spacing w:after="80"/>
      </w:pPr>
      <w:r>
        <w:t>Early bird registration remains open through October 11.</w:t>
      </w:r>
    </w:p>
    <w:p w14:paraId="65EC927A" w14:textId="77777777" w:rsidR="005C3677" w:rsidRDefault="00000000">
      <w:pPr>
        <w:pStyle w:val="R7Body"/>
        <w:spacing w:after="80"/>
      </w:pPr>
      <w:r>
        <w:t>[Insert registration link]</w:t>
      </w:r>
    </w:p>
    <w:p w14:paraId="3FBC4D0E" w14:textId="77777777" w:rsidR="005C3677" w:rsidRDefault="00000000">
      <w:pPr>
        <w:pStyle w:val="R7Body"/>
        <w:spacing w:after="80"/>
      </w:pPr>
      <w:r>
        <w:t>We cannot wait to welcome you.</w:t>
      </w:r>
    </w:p>
    <w:p w14:paraId="35E4D9CB" w14:textId="77777777" w:rsidR="005C3677" w:rsidRDefault="00000000">
      <w:pPr>
        <w:pStyle w:val="R7Body"/>
        <w:spacing w:after="80"/>
      </w:pPr>
      <w:r>
        <w:t>In fellowship,</w:t>
      </w:r>
      <w:r>
        <w:br/>
        <w:t>Region 7 Convention Team</w:t>
      </w:r>
    </w:p>
    <w:p w14:paraId="27841411"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2339AEE4" w14:textId="77777777">
        <w:trPr>
          <w:jc w:val="center"/>
        </w:trPr>
        <w:tc>
          <w:tcPr>
            <w:tcW w:w="2088" w:type="dxa"/>
            <w:shd w:val="clear" w:color="auto" w:fill="F6F1FB"/>
            <w:tcMar>
              <w:top w:w="110" w:type="dxa"/>
              <w:left w:w="120" w:type="dxa"/>
              <w:bottom w:w="110" w:type="dxa"/>
              <w:right w:w="120" w:type="dxa"/>
            </w:tcMar>
            <w:vAlign w:val="center"/>
          </w:tcPr>
          <w:p w14:paraId="1102A96B" w14:textId="77777777" w:rsidR="005C3677" w:rsidRDefault="00000000">
            <w:r>
              <w:rPr>
                <w:b/>
                <w:color w:val="6F4197"/>
              </w:rPr>
              <w:t>Date</w:t>
            </w:r>
          </w:p>
        </w:tc>
        <w:tc>
          <w:tcPr>
            <w:tcW w:w="8568" w:type="dxa"/>
            <w:tcMar>
              <w:top w:w="110" w:type="dxa"/>
              <w:left w:w="120" w:type="dxa"/>
              <w:bottom w:w="110" w:type="dxa"/>
              <w:right w:w="120" w:type="dxa"/>
            </w:tcMar>
            <w:vAlign w:val="center"/>
          </w:tcPr>
          <w:p w14:paraId="2E2A2E29" w14:textId="77777777" w:rsidR="005C3677" w:rsidRDefault="00000000">
            <w:r>
              <w:t>Thursday, September 3, 2026</w:t>
            </w:r>
          </w:p>
        </w:tc>
      </w:tr>
      <w:tr w:rsidR="005C3677" w14:paraId="61343388" w14:textId="77777777">
        <w:trPr>
          <w:jc w:val="center"/>
        </w:trPr>
        <w:tc>
          <w:tcPr>
            <w:tcW w:w="2088" w:type="dxa"/>
            <w:shd w:val="clear" w:color="auto" w:fill="F6F1FB"/>
            <w:tcMar>
              <w:top w:w="110" w:type="dxa"/>
              <w:left w:w="120" w:type="dxa"/>
              <w:bottom w:w="110" w:type="dxa"/>
              <w:right w:w="120" w:type="dxa"/>
            </w:tcMar>
            <w:vAlign w:val="center"/>
          </w:tcPr>
          <w:p w14:paraId="76F72C0E"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0361FD04" w14:textId="77777777" w:rsidR="005C3677" w:rsidRDefault="00000000">
            <w:r>
              <w:t>Social Media | Countdown begins</w:t>
            </w:r>
          </w:p>
        </w:tc>
      </w:tr>
    </w:tbl>
    <w:p w14:paraId="2AA9C146" w14:textId="77777777" w:rsidR="005C3677" w:rsidRDefault="005C3677"/>
    <w:p w14:paraId="4D685E3D" w14:textId="77777777" w:rsidR="005C3677" w:rsidRDefault="00000000">
      <w:pPr>
        <w:pStyle w:val="R7Heading2"/>
        <w:spacing w:after="40"/>
      </w:pPr>
      <w:r>
        <w:lastRenderedPageBreak/>
        <w:t>Graphic direction</w:t>
      </w:r>
    </w:p>
    <w:p w14:paraId="37F432C3" w14:textId="77777777" w:rsidR="005C3677" w:rsidRDefault="00000000">
      <w:pPr>
        <w:pStyle w:val="R7Body"/>
        <w:spacing w:after="80"/>
      </w:pPr>
      <w:r>
        <w:t>Graphic headline: The Countdown Is On</w:t>
      </w:r>
      <w:r>
        <w:br/>
      </w:r>
    </w:p>
    <w:p w14:paraId="2E4C2C32" w14:textId="77777777" w:rsidR="005C3677" w:rsidRDefault="00000000">
      <w:pPr>
        <w:pStyle w:val="R7Heading2"/>
        <w:spacing w:after="40"/>
      </w:pPr>
      <w:r>
        <w:t>Ready-to-use copy</w:t>
      </w:r>
    </w:p>
    <w:p w14:paraId="3B484D56" w14:textId="77777777" w:rsidR="005C3677" w:rsidRDefault="00000000">
      <w:pPr>
        <w:pStyle w:val="R7Body"/>
        <w:spacing w:after="80"/>
      </w:pPr>
      <w:r>
        <w:t>The countdown is on.</w:t>
      </w:r>
    </w:p>
    <w:p w14:paraId="5FCBA78B" w14:textId="77777777" w:rsidR="005C3677" w:rsidRDefault="00000000">
      <w:pPr>
        <w:pStyle w:val="R7Body"/>
        <w:spacing w:after="80"/>
      </w:pPr>
      <w:r>
        <w:t>In just a few short weeks, Region 7 will gather for a weekend of encouragement, fellowship, and shared recovery.</w:t>
      </w:r>
    </w:p>
    <w:p w14:paraId="22E76E64" w14:textId="77777777" w:rsidR="005C3677" w:rsidRDefault="00000000">
      <w:pPr>
        <w:pStyle w:val="R7Body"/>
        <w:spacing w:after="80"/>
      </w:pPr>
      <w:r>
        <w:t>If you have been waiting for the right time to register, this is it.</w:t>
      </w:r>
    </w:p>
    <w:p w14:paraId="2382C593" w14:textId="77777777" w:rsidR="005C3677" w:rsidRDefault="00000000">
      <w:pPr>
        <w:pStyle w:val="R7Body"/>
        <w:spacing w:after="80"/>
      </w:pPr>
      <w:r>
        <w:t>I Put My Hand In Yours, Welcome Home</w:t>
      </w:r>
      <w:r>
        <w:br/>
        <w:t>[insert registration link]</w:t>
      </w:r>
    </w:p>
    <w:p w14:paraId="6AE26AAC"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19DB2234" w14:textId="77777777">
        <w:trPr>
          <w:jc w:val="center"/>
        </w:trPr>
        <w:tc>
          <w:tcPr>
            <w:tcW w:w="2088" w:type="dxa"/>
            <w:shd w:val="clear" w:color="auto" w:fill="F6F1FB"/>
            <w:tcMar>
              <w:top w:w="110" w:type="dxa"/>
              <w:left w:w="120" w:type="dxa"/>
              <w:bottom w:w="110" w:type="dxa"/>
              <w:right w:w="120" w:type="dxa"/>
            </w:tcMar>
            <w:vAlign w:val="center"/>
          </w:tcPr>
          <w:p w14:paraId="0B233343" w14:textId="77777777" w:rsidR="005C3677" w:rsidRDefault="00000000">
            <w:r>
              <w:rPr>
                <w:b/>
                <w:color w:val="6F4197"/>
              </w:rPr>
              <w:t>Date</w:t>
            </w:r>
          </w:p>
        </w:tc>
        <w:tc>
          <w:tcPr>
            <w:tcW w:w="8568" w:type="dxa"/>
            <w:tcMar>
              <w:top w:w="110" w:type="dxa"/>
              <w:left w:w="120" w:type="dxa"/>
              <w:bottom w:w="110" w:type="dxa"/>
              <w:right w:w="120" w:type="dxa"/>
            </w:tcMar>
            <w:vAlign w:val="center"/>
          </w:tcPr>
          <w:p w14:paraId="60723EAB" w14:textId="77777777" w:rsidR="005C3677" w:rsidRDefault="00000000">
            <w:r>
              <w:t>Tuesday, September 8, 2026</w:t>
            </w:r>
          </w:p>
        </w:tc>
      </w:tr>
      <w:tr w:rsidR="005C3677" w14:paraId="52699811" w14:textId="77777777">
        <w:trPr>
          <w:jc w:val="center"/>
        </w:trPr>
        <w:tc>
          <w:tcPr>
            <w:tcW w:w="2088" w:type="dxa"/>
            <w:shd w:val="clear" w:color="auto" w:fill="F6F1FB"/>
            <w:tcMar>
              <w:top w:w="110" w:type="dxa"/>
              <w:left w:w="120" w:type="dxa"/>
              <w:bottom w:w="110" w:type="dxa"/>
              <w:right w:w="120" w:type="dxa"/>
            </w:tcMar>
            <w:vAlign w:val="center"/>
          </w:tcPr>
          <w:p w14:paraId="06BBF6F1"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73FD2B0D" w14:textId="77777777" w:rsidR="005C3677" w:rsidRDefault="00000000">
            <w:r>
              <w:t>Email | Heart of convention email</w:t>
            </w:r>
          </w:p>
        </w:tc>
      </w:tr>
    </w:tbl>
    <w:p w14:paraId="37FBB83E" w14:textId="77777777" w:rsidR="005C3677" w:rsidRDefault="005C3677"/>
    <w:p w14:paraId="4ED7E3DC" w14:textId="77777777" w:rsidR="005C3677" w:rsidRDefault="00000000">
      <w:pPr>
        <w:pStyle w:val="R7Heading2"/>
        <w:spacing w:after="40"/>
      </w:pPr>
      <w:r>
        <w:t>Graphic direction</w:t>
      </w:r>
    </w:p>
    <w:p w14:paraId="4B4D57BF" w14:textId="77777777" w:rsidR="005C3677" w:rsidRDefault="00000000">
      <w:pPr>
        <w:pStyle w:val="R7Body"/>
        <w:spacing w:after="80"/>
      </w:pPr>
      <w:r>
        <w:t>Email banner: Meet the Heart of Convention 2026</w:t>
      </w:r>
      <w:r>
        <w:br/>
      </w:r>
    </w:p>
    <w:p w14:paraId="712C18A5" w14:textId="77777777" w:rsidR="005C3677" w:rsidRDefault="00000000">
      <w:pPr>
        <w:pStyle w:val="R7Heading2"/>
        <w:spacing w:after="40"/>
      </w:pPr>
      <w:r>
        <w:t>Ready-to-use copy</w:t>
      </w:r>
    </w:p>
    <w:p w14:paraId="43BA5F1D" w14:textId="77777777" w:rsidR="005C3677" w:rsidRDefault="00000000">
      <w:pPr>
        <w:pStyle w:val="R7Body"/>
        <w:spacing w:after="80"/>
      </w:pPr>
      <w:r>
        <w:t>Subject: Meet the Heart of Convention 2026</w:t>
      </w:r>
    </w:p>
    <w:p w14:paraId="5FDFA809" w14:textId="77777777" w:rsidR="005C3677" w:rsidRDefault="00000000">
      <w:pPr>
        <w:pStyle w:val="R7Body"/>
        <w:spacing w:after="80"/>
      </w:pPr>
      <w:r>
        <w:t>Dear Region 7 Community,</w:t>
      </w:r>
    </w:p>
    <w:p w14:paraId="223E4C92" w14:textId="77777777" w:rsidR="005C3677" w:rsidRDefault="00000000">
      <w:pPr>
        <w:pStyle w:val="R7Body"/>
        <w:spacing w:after="80"/>
      </w:pPr>
      <w:r>
        <w:t>At the center of this convention is one simple hope: that every person who comes feels welcomed, encouraged, and connected.</w:t>
      </w:r>
    </w:p>
    <w:p w14:paraId="4B0C34B6" w14:textId="77777777" w:rsidR="005C3677" w:rsidRDefault="00000000">
      <w:pPr>
        <w:pStyle w:val="R7Body"/>
        <w:spacing w:after="80"/>
      </w:pPr>
      <w:r>
        <w:t>That is the heart behind this year's theme, and it is the spirit shaping every detail.</w:t>
      </w:r>
    </w:p>
    <w:p w14:paraId="2E4F0262" w14:textId="77777777" w:rsidR="005C3677" w:rsidRDefault="00000000">
      <w:pPr>
        <w:pStyle w:val="R7Body"/>
        <w:spacing w:after="80"/>
      </w:pPr>
      <w:r>
        <w:t>If that sounds like the kind of weekend you need, we hope you will join us.</w:t>
      </w:r>
    </w:p>
    <w:p w14:paraId="281B4265" w14:textId="77777777" w:rsidR="005C3677" w:rsidRDefault="00000000">
      <w:pPr>
        <w:pStyle w:val="R7Body"/>
        <w:spacing w:after="80"/>
      </w:pPr>
      <w:r>
        <w:t>[Insert registration link]</w:t>
      </w:r>
    </w:p>
    <w:p w14:paraId="38CED989" w14:textId="77777777" w:rsidR="005C3677" w:rsidRDefault="00000000">
      <w:pPr>
        <w:pStyle w:val="R7Body"/>
        <w:spacing w:after="80"/>
      </w:pPr>
      <w:r>
        <w:lastRenderedPageBreak/>
        <w:t>In fellowship,</w:t>
      </w:r>
      <w:r>
        <w:br/>
        <w:t>Region 7 Convention Team</w:t>
      </w:r>
    </w:p>
    <w:p w14:paraId="727C2320"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165C77AC" w14:textId="77777777">
        <w:trPr>
          <w:jc w:val="center"/>
        </w:trPr>
        <w:tc>
          <w:tcPr>
            <w:tcW w:w="2088" w:type="dxa"/>
            <w:shd w:val="clear" w:color="auto" w:fill="F6F1FB"/>
            <w:tcMar>
              <w:top w:w="110" w:type="dxa"/>
              <w:left w:w="120" w:type="dxa"/>
              <w:bottom w:w="110" w:type="dxa"/>
              <w:right w:w="120" w:type="dxa"/>
            </w:tcMar>
            <w:vAlign w:val="center"/>
          </w:tcPr>
          <w:p w14:paraId="1F5C71F9" w14:textId="77777777" w:rsidR="005C3677" w:rsidRDefault="00000000">
            <w:r>
              <w:rPr>
                <w:b/>
                <w:color w:val="6F4197"/>
              </w:rPr>
              <w:t>Date</w:t>
            </w:r>
          </w:p>
        </w:tc>
        <w:tc>
          <w:tcPr>
            <w:tcW w:w="8568" w:type="dxa"/>
            <w:tcMar>
              <w:top w:w="110" w:type="dxa"/>
              <w:left w:w="120" w:type="dxa"/>
              <w:bottom w:w="110" w:type="dxa"/>
              <w:right w:w="120" w:type="dxa"/>
            </w:tcMar>
            <w:vAlign w:val="center"/>
          </w:tcPr>
          <w:p w14:paraId="388D0DF0" w14:textId="77777777" w:rsidR="005C3677" w:rsidRDefault="00000000">
            <w:r>
              <w:t>Thursday, September 10, 2026</w:t>
            </w:r>
          </w:p>
        </w:tc>
      </w:tr>
      <w:tr w:rsidR="005C3677" w14:paraId="018DA410" w14:textId="77777777">
        <w:trPr>
          <w:jc w:val="center"/>
        </w:trPr>
        <w:tc>
          <w:tcPr>
            <w:tcW w:w="2088" w:type="dxa"/>
            <w:shd w:val="clear" w:color="auto" w:fill="F6F1FB"/>
            <w:tcMar>
              <w:top w:w="110" w:type="dxa"/>
              <w:left w:w="120" w:type="dxa"/>
              <w:bottom w:w="110" w:type="dxa"/>
              <w:right w:w="120" w:type="dxa"/>
            </w:tcMar>
            <w:vAlign w:val="center"/>
          </w:tcPr>
          <w:p w14:paraId="7467BFE6"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4B39C028" w14:textId="77777777" w:rsidR="005C3677" w:rsidRDefault="00000000">
            <w:r>
              <w:t>Social Media | Registration reminder</w:t>
            </w:r>
          </w:p>
        </w:tc>
      </w:tr>
    </w:tbl>
    <w:p w14:paraId="31DBB203" w14:textId="77777777" w:rsidR="005C3677" w:rsidRDefault="005C3677"/>
    <w:p w14:paraId="5448D968" w14:textId="77777777" w:rsidR="005C3677" w:rsidRDefault="00000000">
      <w:pPr>
        <w:pStyle w:val="R7Heading2"/>
        <w:spacing w:after="40"/>
      </w:pPr>
      <w:r>
        <w:t>Graphic direction</w:t>
      </w:r>
    </w:p>
    <w:p w14:paraId="09C95898" w14:textId="77777777" w:rsidR="005C3677" w:rsidRDefault="00000000">
      <w:pPr>
        <w:pStyle w:val="R7Body"/>
        <w:spacing w:after="80"/>
      </w:pPr>
      <w:r>
        <w:t>Graphic headline: Come for the Connection</w:t>
      </w:r>
      <w:r>
        <w:br/>
      </w:r>
    </w:p>
    <w:p w14:paraId="0C5866EF" w14:textId="77777777" w:rsidR="005C3677" w:rsidRDefault="00000000">
      <w:pPr>
        <w:pStyle w:val="R7Heading2"/>
        <w:spacing w:after="40"/>
      </w:pPr>
      <w:r>
        <w:t>Ready-to-use copy</w:t>
      </w:r>
    </w:p>
    <w:p w14:paraId="36719CA4" w14:textId="77777777" w:rsidR="005C3677" w:rsidRDefault="00000000">
      <w:pPr>
        <w:pStyle w:val="R7Body"/>
        <w:spacing w:after="80"/>
      </w:pPr>
      <w:r>
        <w:t>Convention season is getting closer, and we are excited.</w:t>
      </w:r>
    </w:p>
    <w:p w14:paraId="3F9313CC" w14:textId="77777777" w:rsidR="005C3677" w:rsidRDefault="00000000">
      <w:pPr>
        <w:pStyle w:val="R7Body"/>
        <w:spacing w:after="80"/>
      </w:pPr>
      <w:r>
        <w:t>The 2026 Region 7 Convention is just around the corner, and this year's theme says it all:</w:t>
      </w:r>
    </w:p>
    <w:p w14:paraId="086B593F" w14:textId="77777777" w:rsidR="005C3677" w:rsidRDefault="00000000">
      <w:pPr>
        <w:pStyle w:val="R7Body"/>
        <w:spacing w:after="80"/>
      </w:pPr>
      <w:r>
        <w:t>I Put My Hand In Yours, Welcome Home</w:t>
      </w:r>
    </w:p>
    <w:p w14:paraId="194B7B17" w14:textId="77777777" w:rsidR="005C3677" w:rsidRDefault="00000000">
      <w:pPr>
        <w:pStyle w:val="R7Body"/>
        <w:spacing w:after="80"/>
      </w:pPr>
      <w:r>
        <w:t>Have you registered yet? Early bird pricing remains open through October 11.</w:t>
      </w:r>
      <w:r>
        <w:br/>
        <w:t>[insert link]</w:t>
      </w:r>
    </w:p>
    <w:p w14:paraId="7FBDD37B"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4F5A281C" w14:textId="77777777">
        <w:trPr>
          <w:jc w:val="center"/>
        </w:trPr>
        <w:tc>
          <w:tcPr>
            <w:tcW w:w="2088" w:type="dxa"/>
            <w:shd w:val="clear" w:color="auto" w:fill="F6F1FB"/>
            <w:tcMar>
              <w:top w:w="110" w:type="dxa"/>
              <w:left w:w="120" w:type="dxa"/>
              <w:bottom w:w="110" w:type="dxa"/>
              <w:right w:w="120" w:type="dxa"/>
            </w:tcMar>
            <w:vAlign w:val="center"/>
          </w:tcPr>
          <w:p w14:paraId="30670361" w14:textId="77777777" w:rsidR="005C3677" w:rsidRDefault="00000000">
            <w:r>
              <w:rPr>
                <w:b/>
                <w:color w:val="6F4197"/>
              </w:rPr>
              <w:t>Date</w:t>
            </w:r>
          </w:p>
        </w:tc>
        <w:tc>
          <w:tcPr>
            <w:tcW w:w="8568" w:type="dxa"/>
            <w:tcMar>
              <w:top w:w="110" w:type="dxa"/>
              <w:left w:w="120" w:type="dxa"/>
              <w:bottom w:w="110" w:type="dxa"/>
              <w:right w:w="120" w:type="dxa"/>
            </w:tcMar>
            <w:vAlign w:val="center"/>
          </w:tcPr>
          <w:p w14:paraId="7AF97714" w14:textId="77777777" w:rsidR="005C3677" w:rsidRDefault="00000000">
            <w:r>
              <w:t>Tuesday, September 15, 2026</w:t>
            </w:r>
          </w:p>
        </w:tc>
      </w:tr>
      <w:tr w:rsidR="005C3677" w14:paraId="660A320C" w14:textId="77777777">
        <w:trPr>
          <w:jc w:val="center"/>
        </w:trPr>
        <w:tc>
          <w:tcPr>
            <w:tcW w:w="2088" w:type="dxa"/>
            <w:shd w:val="clear" w:color="auto" w:fill="F6F1FB"/>
            <w:tcMar>
              <w:top w:w="110" w:type="dxa"/>
              <w:left w:w="120" w:type="dxa"/>
              <w:bottom w:w="110" w:type="dxa"/>
              <w:right w:w="120" w:type="dxa"/>
            </w:tcMar>
            <w:vAlign w:val="center"/>
          </w:tcPr>
          <w:p w14:paraId="50C19F19"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F01759F" w14:textId="77777777" w:rsidR="005C3677" w:rsidRDefault="00000000">
            <w:r>
              <w:t>Email | October invite email</w:t>
            </w:r>
          </w:p>
        </w:tc>
      </w:tr>
    </w:tbl>
    <w:p w14:paraId="302ED5AB" w14:textId="77777777" w:rsidR="005C3677" w:rsidRDefault="005C3677"/>
    <w:p w14:paraId="0FC7DCC3" w14:textId="77777777" w:rsidR="005C3677" w:rsidRDefault="00000000">
      <w:pPr>
        <w:pStyle w:val="R7Heading2"/>
        <w:spacing w:after="40"/>
      </w:pPr>
      <w:r>
        <w:t>Graphic direction</w:t>
      </w:r>
    </w:p>
    <w:p w14:paraId="016CDDF0" w14:textId="77777777" w:rsidR="005C3677" w:rsidRDefault="00000000">
      <w:pPr>
        <w:pStyle w:val="R7Body"/>
        <w:spacing w:after="80"/>
      </w:pPr>
      <w:r>
        <w:t>Email banner: Ready to Join Us This October?</w:t>
      </w:r>
      <w:r>
        <w:br/>
      </w:r>
    </w:p>
    <w:p w14:paraId="488B0366" w14:textId="77777777" w:rsidR="005C3677" w:rsidRDefault="00000000">
      <w:pPr>
        <w:pStyle w:val="R7Heading2"/>
        <w:spacing w:after="40"/>
      </w:pPr>
      <w:r>
        <w:lastRenderedPageBreak/>
        <w:t>Ready-to-use copy</w:t>
      </w:r>
    </w:p>
    <w:p w14:paraId="180E3746" w14:textId="77777777" w:rsidR="005C3677" w:rsidRDefault="00000000">
      <w:pPr>
        <w:pStyle w:val="R7Body"/>
        <w:spacing w:after="80"/>
      </w:pPr>
      <w:r>
        <w:t>Subject: Ready to Join Us This October?</w:t>
      </w:r>
    </w:p>
    <w:p w14:paraId="746B47DA" w14:textId="77777777" w:rsidR="005C3677" w:rsidRDefault="00000000">
      <w:pPr>
        <w:pStyle w:val="R7Body"/>
        <w:spacing w:after="80"/>
      </w:pPr>
      <w:r>
        <w:t>Dear Region 7 Community,</w:t>
      </w:r>
    </w:p>
    <w:p w14:paraId="52B064B7" w14:textId="77777777" w:rsidR="005C3677" w:rsidRDefault="00000000">
      <w:pPr>
        <w:pStyle w:val="R7Body"/>
        <w:spacing w:after="80"/>
      </w:pPr>
      <w:r>
        <w:t>October is getting closer, and with it comes a chance to gather for a powerful weekend of fellowship, support, recovery, and welcome.</w:t>
      </w:r>
    </w:p>
    <w:p w14:paraId="54149752" w14:textId="77777777" w:rsidR="005C3677" w:rsidRDefault="00000000">
      <w:pPr>
        <w:pStyle w:val="R7Body"/>
        <w:spacing w:after="80"/>
      </w:pPr>
      <w:r>
        <w:t>Now is a great time to register and make plans to be there.</w:t>
      </w:r>
    </w:p>
    <w:p w14:paraId="34FE12A3" w14:textId="77777777" w:rsidR="005C3677" w:rsidRDefault="00000000">
      <w:pPr>
        <w:pStyle w:val="R7Body"/>
        <w:spacing w:after="80"/>
      </w:pPr>
      <w:r>
        <w:t>[Insert registration link]</w:t>
      </w:r>
    </w:p>
    <w:p w14:paraId="121DB5A2" w14:textId="77777777" w:rsidR="005C3677" w:rsidRDefault="00000000">
      <w:pPr>
        <w:pStyle w:val="R7Body"/>
        <w:spacing w:after="80"/>
      </w:pPr>
      <w:r>
        <w:t>In fellowship,</w:t>
      </w:r>
      <w:r>
        <w:br/>
        <w:t>Region 7 Convention Team</w:t>
      </w:r>
    </w:p>
    <w:p w14:paraId="18CDC718"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6894B413" w14:textId="77777777">
        <w:trPr>
          <w:jc w:val="center"/>
        </w:trPr>
        <w:tc>
          <w:tcPr>
            <w:tcW w:w="2088" w:type="dxa"/>
            <w:shd w:val="clear" w:color="auto" w:fill="F6F1FB"/>
            <w:tcMar>
              <w:top w:w="110" w:type="dxa"/>
              <w:left w:w="120" w:type="dxa"/>
              <w:bottom w:w="110" w:type="dxa"/>
              <w:right w:w="120" w:type="dxa"/>
            </w:tcMar>
            <w:vAlign w:val="center"/>
          </w:tcPr>
          <w:p w14:paraId="295BA2E3" w14:textId="77777777" w:rsidR="005C3677" w:rsidRDefault="00000000">
            <w:r>
              <w:rPr>
                <w:b/>
                <w:color w:val="6F4197"/>
              </w:rPr>
              <w:t>Date</w:t>
            </w:r>
          </w:p>
        </w:tc>
        <w:tc>
          <w:tcPr>
            <w:tcW w:w="8568" w:type="dxa"/>
            <w:tcMar>
              <w:top w:w="110" w:type="dxa"/>
              <w:left w:w="120" w:type="dxa"/>
              <w:bottom w:w="110" w:type="dxa"/>
              <w:right w:w="120" w:type="dxa"/>
            </w:tcMar>
            <w:vAlign w:val="center"/>
          </w:tcPr>
          <w:p w14:paraId="3B8496A9" w14:textId="77777777" w:rsidR="005C3677" w:rsidRDefault="00000000">
            <w:r>
              <w:t>Thursday, September 17, 2026</w:t>
            </w:r>
          </w:p>
        </w:tc>
      </w:tr>
      <w:tr w:rsidR="005C3677" w14:paraId="7E7C6BB2" w14:textId="77777777">
        <w:trPr>
          <w:jc w:val="center"/>
        </w:trPr>
        <w:tc>
          <w:tcPr>
            <w:tcW w:w="2088" w:type="dxa"/>
            <w:shd w:val="clear" w:color="auto" w:fill="F6F1FB"/>
            <w:tcMar>
              <w:top w:w="110" w:type="dxa"/>
              <w:left w:w="120" w:type="dxa"/>
              <w:bottom w:w="110" w:type="dxa"/>
              <w:right w:w="120" w:type="dxa"/>
            </w:tcMar>
            <w:vAlign w:val="center"/>
          </w:tcPr>
          <w:p w14:paraId="2BCD1F36"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77331A14" w14:textId="77777777" w:rsidR="005C3677" w:rsidRDefault="00000000">
            <w:r>
              <w:t>Email | Volunteer recruitment email</w:t>
            </w:r>
          </w:p>
        </w:tc>
      </w:tr>
    </w:tbl>
    <w:p w14:paraId="063C8461" w14:textId="77777777" w:rsidR="005C3677" w:rsidRDefault="005C3677"/>
    <w:p w14:paraId="5AAF2254" w14:textId="77777777" w:rsidR="005C3677" w:rsidRDefault="00000000">
      <w:pPr>
        <w:pStyle w:val="R7Heading2"/>
        <w:spacing w:after="40"/>
      </w:pPr>
      <w:r>
        <w:t>Graphic direction</w:t>
      </w:r>
    </w:p>
    <w:p w14:paraId="0BC4C6FD" w14:textId="77777777" w:rsidR="005C3677" w:rsidRDefault="00000000">
      <w:pPr>
        <w:pStyle w:val="R7Body"/>
        <w:spacing w:after="80"/>
      </w:pPr>
      <w:r>
        <w:t>Email banner: Help Us Create a Welcome Home Experience</w:t>
      </w:r>
      <w:r>
        <w:br/>
      </w:r>
    </w:p>
    <w:p w14:paraId="17127C8E" w14:textId="77777777" w:rsidR="005C3677" w:rsidRDefault="00000000">
      <w:pPr>
        <w:pStyle w:val="R7Heading2"/>
        <w:spacing w:after="40"/>
      </w:pPr>
      <w:r>
        <w:t>Ready-to-use copy</w:t>
      </w:r>
    </w:p>
    <w:p w14:paraId="3B41003E" w14:textId="77777777" w:rsidR="005C3677" w:rsidRDefault="00000000">
      <w:pPr>
        <w:pStyle w:val="R7Body"/>
        <w:spacing w:after="80"/>
      </w:pPr>
      <w:r>
        <w:t>Subject: Help Us Create a Welcome Home Experience</w:t>
      </w:r>
    </w:p>
    <w:p w14:paraId="47B32E41" w14:textId="77777777" w:rsidR="005C3677" w:rsidRDefault="00000000">
      <w:pPr>
        <w:pStyle w:val="R7Body"/>
        <w:spacing w:after="80"/>
      </w:pPr>
      <w:r>
        <w:t>Dear Region 7 Community,</w:t>
      </w:r>
    </w:p>
    <w:p w14:paraId="40024463" w14:textId="77777777" w:rsidR="005C3677" w:rsidRDefault="00000000">
      <w:pPr>
        <w:pStyle w:val="R7Body"/>
        <w:spacing w:after="80"/>
      </w:pPr>
      <w:r>
        <w:t>This year's convention theme, I Put My Hand In Yours, Welcome Home, is more than a message. It is the experience we want every attendee to feel.</w:t>
      </w:r>
    </w:p>
    <w:p w14:paraId="32065C76" w14:textId="77777777" w:rsidR="005C3677" w:rsidRDefault="00000000">
      <w:pPr>
        <w:pStyle w:val="R7Body"/>
        <w:spacing w:after="80"/>
      </w:pPr>
      <w:r>
        <w:t>That is where volunteers come in.</w:t>
      </w:r>
    </w:p>
    <w:p w14:paraId="3915F42F" w14:textId="77777777" w:rsidR="005C3677" w:rsidRDefault="00000000">
      <w:pPr>
        <w:pStyle w:val="R7Body"/>
        <w:spacing w:after="80"/>
      </w:pPr>
      <w:r>
        <w:t>We are inviting members to help support the 2026 Region 7 Convention through service that is practical, meaningful, and full of heart. Volunteers help create a welcoming environment, support attendees, and bring warmth and care to the entire weekend.</w:t>
      </w:r>
    </w:p>
    <w:p w14:paraId="1A457655" w14:textId="77777777" w:rsidR="005C3677" w:rsidRDefault="00000000">
      <w:pPr>
        <w:pStyle w:val="R7Body"/>
        <w:spacing w:after="80"/>
      </w:pPr>
      <w:r>
        <w:t>Whether you enjoy greeting people, helping behind the scenes, supporting hospitality, or assisting with logistics, there is a place for you.</w:t>
      </w:r>
    </w:p>
    <w:p w14:paraId="75D96AC0" w14:textId="77777777" w:rsidR="005C3677" w:rsidRDefault="00000000">
      <w:pPr>
        <w:pStyle w:val="R7Body"/>
        <w:spacing w:after="80"/>
      </w:pPr>
      <w:r>
        <w:t>[Insert volunteer link]</w:t>
      </w:r>
    </w:p>
    <w:p w14:paraId="30E139B8" w14:textId="77777777" w:rsidR="005C3677" w:rsidRDefault="00000000">
      <w:pPr>
        <w:pStyle w:val="R7Body"/>
        <w:spacing w:after="80"/>
      </w:pPr>
      <w:r>
        <w:t>Come help us make this convention feel like home.</w:t>
      </w:r>
    </w:p>
    <w:p w14:paraId="4B7005F5" w14:textId="77777777" w:rsidR="005C3677" w:rsidRDefault="00000000">
      <w:pPr>
        <w:pStyle w:val="R7Body"/>
        <w:spacing w:after="80"/>
      </w:pPr>
      <w:r>
        <w:lastRenderedPageBreak/>
        <w:t>In fellowship,</w:t>
      </w:r>
      <w:r>
        <w:br/>
        <w:t>Region 7 Convention Team</w:t>
      </w:r>
    </w:p>
    <w:p w14:paraId="23A17819"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3555F10B" w14:textId="77777777">
        <w:trPr>
          <w:jc w:val="center"/>
        </w:trPr>
        <w:tc>
          <w:tcPr>
            <w:tcW w:w="2088" w:type="dxa"/>
            <w:shd w:val="clear" w:color="auto" w:fill="F6F1FB"/>
            <w:tcMar>
              <w:top w:w="110" w:type="dxa"/>
              <w:left w:w="120" w:type="dxa"/>
              <w:bottom w:w="110" w:type="dxa"/>
              <w:right w:w="120" w:type="dxa"/>
            </w:tcMar>
            <w:vAlign w:val="center"/>
          </w:tcPr>
          <w:p w14:paraId="048926BC" w14:textId="77777777" w:rsidR="005C3677" w:rsidRDefault="00000000">
            <w:r>
              <w:rPr>
                <w:b/>
                <w:color w:val="6F4197"/>
              </w:rPr>
              <w:t>Date</w:t>
            </w:r>
          </w:p>
        </w:tc>
        <w:tc>
          <w:tcPr>
            <w:tcW w:w="8568" w:type="dxa"/>
            <w:tcMar>
              <w:top w:w="110" w:type="dxa"/>
              <w:left w:w="120" w:type="dxa"/>
              <w:bottom w:w="110" w:type="dxa"/>
              <w:right w:w="120" w:type="dxa"/>
            </w:tcMar>
            <w:vAlign w:val="center"/>
          </w:tcPr>
          <w:p w14:paraId="1C9FB0FF" w14:textId="77777777" w:rsidR="005C3677" w:rsidRDefault="00000000">
            <w:r>
              <w:t>Saturday, September 19, 2026</w:t>
            </w:r>
          </w:p>
        </w:tc>
      </w:tr>
      <w:tr w:rsidR="005C3677" w14:paraId="06600438" w14:textId="77777777">
        <w:trPr>
          <w:jc w:val="center"/>
        </w:trPr>
        <w:tc>
          <w:tcPr>
            <w:tcW w:w="2088" w:type="dxa"/>
            <w:shd w:val="clear" w:color="auto" w:fill="F6F1FB"/>
            <w:tcMar>
              <w:top w:w="110" w:type="dxa"/>
              <w:left w:w="120" w:type="dxa"/>
              <w:bottom w:w="110" w:type="dxa"/>
              <w:right w:w="120" w:type="dxa"/>
            </w:tcMar>
            <w:vAlign w:val="center"/>
          </w:tcPr>
          <w:p w14:paraId="3D0CF4A2"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511C930" w14:textId="77777777" w:rsidR="005C3677" w:rsidRDefault="00000000">
            <w:r>
              <w:t>Social Media | Volunteer spotlight</w:t>
            </w:r>
          </w:p>
        </w:tc>
      </w:tr>
    </w:tbl>
    <w:p w14:paraId="2C8E7A4A" w14:textId="77777777" w:rsidR="005C3677" w:rsidRDefault="005C3677"/>
    <w:p w14:paraId="70F62738" w14:textId="77777777" w:rsidR="005C3677" w:rsidRDefault="00000000">
      <w:pPr>
        <w:pStyle w:val="R7Heading2"/>
        <w:spacing w:after="40"/>
      </w:pPr>
      <w:r>
        <w:t>Graphic direction</w:t>
      </w:r>
    </w:p>
    <w:p w14:paraId="2E4B9458" w14:textId="77777777" w:rsidR="005C3677" w:rsidRDefault="00000000">
      <w:pPr>
        <w:pStyle w:val="R7Body"/>
        <w:spacing w:after="80"/>
      </w:pPr>
      <w:r>
        <w:t>Graphic headline: Help Create the Welcome</w:t>
      </w:r>
      <w:r>
        <w:br/>
      </w:r>
    </w:p>
    <w:p w14:paraId="2486B755" w14:textId="77777777" w:rsidR="005C3677" w:rsidRDefault="00000000">
      <w:pPr>
        <w:pStyle w:val="R7Heading2"/>
        <w:spacing w:after="40"/>
      </w:pPr>
      <w:r>
        <w:t>Ready-to-use copy</w:t>
      </w:r>
    </w:p>
    <w:p w14:paraId="5F33F6AB" w14:textId="77777777" w:rsidR="005C3677" w:rsidRDefault="00000000">
      <w:pPr>
        <w:pStyle w:val="R7Body"/>
        <w:spacing w:after="80"/>
      </w:pPr>
      <w:r>
        <w:t>Many hands help make welcome feel real.</w:t>
      </w:r>
    </w:p>
    <w:p w14:paraId="678AE033" w14:textId="77777777" w:rsidR="005C3677" w:rsidRDefault="00000000">
      <w:pPr>
        <w:pStyle w:val="R7Body"/>
        <w:spacing w:after="80"/>
      </w:pPr>
      <w:r>
        <w:t>If you want to serve in a way that is joyful, meaningful, and deeply appreciated, we would love to have you on the convention volunteer team.</w:t>
      </w:r>
    </w:p>
    <w:p w14:paraId="55C7FBD0" w14:textId="77777777" w:rsidR="005C3677" w:rsidRDefault="00000000">
      <w:pPr>
        <w:pStyle w:val="R7Body"/>
        <w:spacing w:after="80"/>
      </w:pPr>
      <w:r>
        <w:t>[insert volunteer link]</w:t>
      </w:r>
    </w:p>
    <w:p w14:paraId="74143AFE"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0AA90B33" w14:textId="77777777">
        <w:trPr>
          <w:jc w:val="center"/>
        </w:trPr>
        <w:tc>
          <w:tcPr>
            <w:tcW w:w="2088" w:type="dxa"/>
            <w:shd w:val="clear" w:color="auto" w:fill="F6F1FB"/>
            <w:tcMar>
              <w:top w:w="110" w:type="dxa"/>
              <w:left w:w="120" w:type="dxa"/>
              <w:bottom w:w="110" w:type="dxa"/>
              <w:right w:w="120" w:type="dxa"/>
            </w:tcMar>
            <w:vAlign w:val="center"/>
          </w:tcPr>
          <w:p w14:paraId="472819B6" w14:textId="77777777" w:rsidR="005C3677" w:rsidRDefault="00000000">
            <w:r>
              <w:rPr>
                <w:b/>
                <w:color w:val="6F4197"/>
              </w:rPr>
              <w:t>Date</w:t>
            </w:r>
          </w:p>
        </w:tc>
        <w:tc>
          <w:tcPr>
            <w:tcW w:w="8568" w:type="dxa"/>
            <w:tcMar>
              <w:top w:w="110" w:type="dxa"/>
              <w:left w:w="120" w:type="dxa"/>
              <w:bottom w:w="110" w:type="dxa"/>
              <w:right w:w="120" w:type="dxa"/>
            </w:tcMar>
            <w:vAlign w:val="center"/>
          </w:tcPr>
          <w:p w14:paraId="686F2345" w14:textId="77777777" w:rsidR="005C3677" w:rsidRDefault="00000000">
            <w:r>
              <w:t>Tuesday, September 22, 2026</w:t>
            </w:r>
          </w:p>
        </w:tc>
      </w:tr>
      <w:tr w:rsidR="005C3677" w14:paraId="164692A3" w14:textId="77777777">
        <w:trPr>
          <w:jc w:val="center"/>
        </w:trPr>
        <w:tc>
          <w:tcPr>
            <w:tcW w:w="2088" w:type="dxa"/>
            <w:shd w:val="clear" w:color="auto" w:fill="F6F1FB"/>
            <w:tcMar>
              <w:top w:w="110" w:type="dxa"/>
              <w:left w:w="120" w:type="dxa"/>
              <w:bottom w:w="110" w:type="dxa"/>
              <w:right w:w="120" w:type="dxa"/>
            </w:tcMar>
            <w:vAlign w:val="center"/>
          </w:tcPr>
          <w:p w14:paraId="121F640B"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594DBC88" w14:textId="77777777" w:rsidR="005C3677" w:rsidRDefault="00000000">
            <w:r>
              <w:t>Email | Countdown starts email</w:t>
            </w:r>
          </w:p>
        </w:tc>
      </w:tr>
    </w:tbl>
    <w:p w14:paraId="2C7439E7" w14:textId="77777777" w:rsidR="005C3677" w:rsidRDefault="005C3677"/>
    <w:p w14:paraId="01DE1FB9" w14:textId="77777777" w:rsidR="005C3677" w:rsidRDefault="00000000">
      <w:pPr>
        <w:pStyle w:val="R7Heading2"/>
        <w:spacing w:after="40"/>
      </w:pPr>
      <w:r>
        <w:t>Graphic direction</w:t>
      </w:r>
    </w:p>
    <w:p w14:paraId="4173B6A7" w14:textId="77777777" w:rsidR="005C3677" w:rsidRDefault="00000000">
      <w:pPr>
        <w:pStyle w:val="R7Body"/>
        <w:spacing w:after="80"/>
      </w:pPr>
      <w:r>
        <w:t>Email banner: Convention Countdown Starts Now</w:t>
      </w:r>
      <w:r>
        <w:br/>
      </w:r>
    </w:p>
    <w:p w14:paraId="0F32F239" w14:textId="77777777" w:rsidR="005C3677" w:rsidRDefault="00000000">
      <w:pPr>
        <w:pStyle w:val="R7Heading2"/>
        <w:spacing w:after="40"/>
      </w:pPr>
      <w:r>
        <w:t>Ready-to-use copy</w:t>
      </w:r>
    </w:p>
    <w:p w14:paraId="30833F1D" w14:textId="77777777" w:rsidR="005C3677" w:rsidRDefault="00000000">
      <w:pPr>
        <w:pStyle w:val="R7Body"/>
        <w:spacing w:after="80"/>
      </w:pPr>
      <w:r>
        <w:t>Subject: Convention Countdown Starts Now</w:t>
      </w:r>
    </w:p>
    <w:p w14:paraId="3618FD2C" w14:textId="77777777" w:rsidR="005C3677" w:rsidRDefault="00000000">
      <w:pPr>
        <w:pStyle w:val="R7Body"/>
        <w:spacing w:after="80"/>
      </w:pPr>
      <w:r>
        <w:lastRenderedPageBreak/>
        <w:t>Dear Region 7 Community,</w:t>
      </w:r>
    </w:p>
    <w:p w14:paraId="77B55F51" w14:textId="77777777" w:rsidR="005C3677" w:rsidRDefault="00000000">
      <w:pPr>
        <w:pStyle w:val="R7Body"/>
        <w:spacing w:after="80"/>
      </w:pPr>
      <w:r>
        <w:t>The countdown to Region 7 Convention 2026 is officially on.</w:t>
      </w:r>
    </w:p>
    <w:p w14:paraId="04169A92" w14:textId="77777777" w:rsidR="005C3677" w:rsidRDefault="00000000">
      <w:pPr>
        <w:pStyle w:val="R7Body"/>
        <w:spacing w:after="80"/>
      </w:pPr>
      <w:r>
        <w:t>We are getting closer to a weekend full of connection, encouragement, and the kind of welcome that reminds people they are not alone.</w:t>
      </w:r>
    </w:p>
    <w:p w14:paraId="72347521" w14:textId="77777777" w:rsidR="005C3677" w:rsidRDefault="00000000">
      <w:pPr>
        <w:pStyle w:val="R7Body"/>
        <w:spacing w:after="80"/>
      </w:pPr>
      <w:r>
        <w:t>[Insert registration link]</w:t>
      </w:r>
    </w:p>
    <w:p w14:paraId="617E65A0" w14:textId="77777777" w:rsidR="005C3677" w:rsidRDefault="00000000">
      <w:pPr>
        <w:pStyle w:val="R7Body"/>
        <w:spacing w:after="80"/>
      </w:pPr>
      <w:r>
        <w:t>In fellowship,</w:t>
      </w:r>
      <w:r>
        <w:br/>
        <w:t>Region 7 Convention Team</w:t>
      </w:r>
    </w:p>
    <w:p w14:paraId="490DA808"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06696B53" w14:textId="77777777">
        <w:trPr>
          <w:jc w:val="center"/>
        </w:trPr>
        <w:tc>
          <w:tcPr>
            <w:tcW w:w="2088" w:type="dxa"/>
            <w:shd w:val="clear" w:color="auto" w:fill="F6F1FB"/>
            <w:tcMar>
              <w:top w:w="110" w:type="dxa"/>
              <w:left w:w="120" w:type="dxa"/>
              <w:bottom w:w="110" w:type="dxa"/>
              <w:right w:w="120" w:type="dxa"/>
            </w:tcMar>
            <w:vAlign w:val="center"/>
          </w:tcPr>
          <w:p w14:paraId="2BF40CE1" w14:textId="77777777" w:rsidR="005C3677" w:rsidRDefault="00000000">
            <w:r>
              <w:rPr>
                <w:b/>
                <w:color w:val="6F4197"/>
              </w:rPr>
              <w:t>Date</w:t>
            </w:r>
          </w:p>
        </w:tc>
        <w:tc>
          <w:tcPr>
            <w:tcW w:w="8568" w:type="dxa"/>
            <w:tcMar>
              <w:top w:w="110" w:type="dxa"/>
              <w:left w:w="120" w:type="dxa"/>
              <w:bottom w:w="110" w:type="dxa"/>
              <w:right w:w="120" w:type="dxa"/>
            </w:tcMar>
            <w:vAlign w:val="center"/>
          </w:tcPr>
          <w:p w14:paraId="4C9EE2A3" w14:textId="77777777" w:rsidR="005C3677" w:rsidRDefault="00000000">
            <w:r>
              <w:t>Thursday, September 24, 2026</w:t>
            </w:r>
          </w:p>
        </w:tc>
      </w:tr>
      <w:tr w:rsidR="005C3677" w14:paraId="346FFCA7" w14:textId="77777777">
        <w:trPr>
          <w:jc w:val="center"/>
        </w:trPr>
        <w:tc>
          <w:tcPr>
            <w:tcW w:w="2088" w:type="dxa"/>
            <w:shd w:val="clear" w:color="auto" w:fill="F6F1FB"/>
            <w:tcMar>
              <w:top w:w="110" w:type="dxa"/>
              <w:left w:w="120" w:type="dxa"/>
              <w:bottom w:w="110" w:type="dxa"/>
              <w:right w:w="120" w:type="dxa"/>
            </w:tcMar>
            <w:vAlign w:val="center"/>
          </w:tcPr>
          <w:p w14:paraId="1546F60B"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5E59C1E3" w14:textId="77777777" w:rsidR="005C3677" w:rsidRDefault="00000000">
            <w:r>
              <w:t>Social Media | Program hype post</w:t>
            </w:r>
          </w:p>
        </w:tc>
      </w:tr>
    </w:tbl>
    <w:p w14:paraId="473C6EAE" w14:textId="77777777" w:rsidR="005C3677" w:rsidRDefault="005C3677"/>
    <w:p w14:paraId="746EE525" w14:textId="77777777" w:rsidR="005C3677" w:rsidRDefault="00000000">
      <w:pPr>
        <w:pStyle w:val="R7Heading2"/>
        <w:spacing w:after="40"/>
      </w:pPr>
      <w:r>
        <w:t>Graphic direction</w:t>
      </w:r>
    </w:p>
    <w:p w14:paraId="5D59B7C6" w14:textId="77777777" w:rsidR="005C3677" w:rsidRDefault="00000000">
      <w:pPr>
        <w:pStyle w:val="R7Body"/>
        <w:spacing w:after="80"/>
      </w:pPr>
      <w:r>
        <w:t>Graphic headline: Something Powerful Is Taking Shape</w:t>
      </w:r>
      <w:r>
        <w:br/>
      </w:r>
    </w:p>
    <w:p w14:paraId="55EC002B" w14:textId="77777777" w:rsidR="005C3677" w:rsidRDefault="00000000">
      <w:pPr>
        <w:pStyle w:val="R7Heading2"/>
        <w:spacing w:after="40"/>
      </w:pPr>
      <w:r>
        <w:t>Ready-to-use copy</w:t>
      </w:r>
    </w:p>
    <w:p w14:paraId="59CF5846" w14:textId="77777777" w:rsidR="005C3677" w:rsidRDefault="00000000">
      <w:pPr>
        <w:pStyle w:val="R7Body"/>
        <w:spacing w:after="80"/>
      </w:pPr>
      <w:r>
        <w:t>Something powerful is taking shape for Region 7 Convention 2026.</w:t>
      </w:r>
    </w:p>
    <w:p w14:paraId="027A496E" w14:textId="77777777" w:rsidR="005C3677" w:rsidRDefault="00000000">
      <w:pPr>
        <w:pStyle w:val="R7Body"/>
        <w:spacing w:after="80"/>
      </w:pPr>
      <w:r>
        <w:t>Get ready for meaningful workshops, inspiring voices, heartfelt fellowship, and moments that will stay with you long after the weekend is over.</w:t>
      </w:r>
    </w:p>
    <w:p w14:paraId="285FA5D4" w14:textId="77777777" w:rsidR="005C3677" w:rsidRDefault="00000000">
      <w:pPr>
        <w:pStyle w:val="R7Body"/>
        <w:spacing w:after="80"/>
      </w:pPr>
      <w:r>
        <w:t>This is not just another event. It is a chance to reconnect, recharge, and remember you belong here.</w:t>
      </w:r>
    </w:p>
    <w:p w14:paraId="78697794" w14:textId="77777777" w:rsidR="005C3677" w:rsidRDefault="00000000">
      <w:pPr>
        <w:pStyle w:val="R7Body"/>
        <w:spacing w:after="80"/>
      </w:pPr>
      <w:r>
        <w:t>[insert registration link]</w:t>
      </w:r>
    </w:p>
    <w:p w14:paraId="011D5724"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577DED8A" w14:textId="77777777">
        <w:trPr>
          <w:jc w:val="center"/>
        </w:trPr>
        <w:tc>
          <w:tcPr>
            <w:tcW w:w="2088" w:type="dxa"/>
            <w:shd w:val="clear" w:color="auto" w:fill="F6F1FB"/>
            <w:tcMar>
              <w:top w:w="110" w:type="dxa"/>
              <w:left w:w="120" w:type="dxa"/>
              <w:bottom w:w="110" w:type="dxa"/>
              <w:right w:w="120" w:type="dxa"/>
            </w:tcMar>
            <w:vAlign w:val="center"/>
          </w:tcPr>
          <w:p w14:paraId="5DA4A29E" w14:textId="77777777" w:rsidR="005C3677" w:rsidRDefault="00000000">
            <w:r>
              <w:rPr>
                <w:b/>
                <w:color w:val="6F4197"/>
              </w:rPr>
              <w:t>Date</w:t>
            </w:r>
          </w:p>
        </w:tc>
        <w:tc>
          <w:tcPr>
            <w:tcW w:w="8568" w:type="dxa"/>
            <w:tcMar>
              <w:top w:w="110" w:type="dxa"/>
              <w:left w:w="120" w:type="dxa"/>
              <w:bottom w:w="110" w:type="dxa"/>
              <w:right w:w="120" w:type="dxa"/>
            </w:tcMar>
            <w:vAlign w:val="center"/>
          </w:tcPr>
          <w:p w14:paraId="0FFF7D7D" w14:textId="77777777" w:rsidR="005C3677" w:rsidRDefault="00000000">
            <w:r>
              <w:t>Tuesday, September 29, 2026</w:t>
            </w:r>
          </w:p>
        </w:tc>
      </w:tr>
      <w:tr w:rsidR="005C3677" w14:paraId="298B55A3" w14:textId="77777777">
        <w:trPr>
          <w:jc w:val="center"/>
        </w:trPr>
        <w:tc>
          <w:tcPr>
            <w:tcW w:w="2088" w:type="dxa"/>
            <w:shd w:val="clear" w:color="auto" w:fill="F6F1FB"/>
            <w:tcMar>
              <w:top w:w="110" w:type="dxa"/>
              <w:left w:w="120" w:type="dxa"/>
              <w:bottom w:w="110" w:type="dxa"/>
              <w:right w:w="120" w:type="dxa"/>
            </w:tcMar>
            <w:vAlign w:val="center"/>
          </w:tcPr>
          <w:p w14:paraId="150EABC4"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6EE02F81" w14:textId="77777777" w:rsidR="005C3677" w:rsidRDefault="00000000">
            <w:r>
              <w:t>Email | Early bird ending soon email</w:t>
            </w:r>
          </w:p>
        </w:tc>
      </w:tr>
    </w:tbl>
    <w:p w14:paraId="616105BC" w14:textId="77777777" w:rsidR="005C3677" w:rsidRDefault="005C3677"/>
    <w:p w14:paraId="6225EDFD" w14:textId="77777777" w:rsidR="005C3677" w:rsidRDefault="00000000">
      <w:pPr>
        <w:pStyle w:val="R7Heading2"/>
        <w:spacing w:after="40"/>
      </w:pPr>
      <w:r>
        <w:lastRenderedPageBreak/>
        <w:t>Graphic direction</w:t>
      </w:r>
    </w:p>
    <w:p w14:paraId="6427E3F1" w14:textId="77777777" w:rsidR="005C3677" w:rsidRDefault="00000000">
      <w:pPr>
        <w:pStyle w:val="R7Body"/>
        <w:spacing w:after="80"/>
      </w:pPr>
      <w:r>
        <w:t>Email banner: Early Bird Ends Soon</w:t>
      </w:r>
      <w:r>
        <w:br/>
      </w:r>
    </w:p>
    <w:p w14:paraId="69607701" w14:textId="77777777" w:rsidR="005C3677" w:rsidRDefault="00000000">
      <w:pPr>
        <w:pStyle w:val="R7Heading2"/>
        <w:spacing w:after="40"/>
      </w:pPr>
      <w:r>
        <w:t>Ready-to-use copy</w:t>
      </w:r>
    </w:p>
    <w:p w14:paraId="34C25521" w14:textId="77777777" w:rsidR="005C3677" w:rsidRDefault="00000000">
      <w:pPr>
        <w:pStyle w:val="R7Body"/>
        <w:spacing w:after="80"/>
      </w:pPr>
      <w:r>
        <w:t>Subject: Early Bird Ends Soon</w:t>
      </w:r>
    </w:p>
    <w:p w14:paraId="1E489ED1" w14:textId="77777777" w:rsidR="005C3677" w:rsidRDefault="00000000">
      <w:pPr>
        <w:pStyle w:val="R7Body"/>
        <w:spacing w:after="80"/>
      </w:pPr>
      <w:r>
        <w:t>Dear Region 7 Community,</w:t>
      </w:r>
    </w:p>
    <w:p w14:paraId="63018ADF" w14:textId="77777777" w:rsidR="005C3677" w:rsidRDefault="00000000">
      <w:pPr>
        <w:pStyle w:val="R7Body"/>
        <w:spacing w:after="80"/>
      </w:pPr>
      <w:r>
        <w:t>Early bird registration for the 2026 Region 7 Convention ends October 11.</w:t>
      </w:r>
    </w:p>
    <w:p w14:paraId="4D3969C6" w14:textId="77777777" w:rsidR="005C3677" w:rsidRDefault="00000000">
      <w:pPr>
        <w:pStyle w:val="R7Body"/>
        <w:spacing w:after="80"/>
      </w:pPr>
      <w:r>
        <w:t>If you have been waiting to register, now is the time to save your place and join us for this special October weekend.</w:t>
      </w:r>
    </w:p>
    <w:p w14:paraId="2E9BA5D3" w14:textId="77777777" w:rsidR="005C3677" w:rsidRDefault="00000000">
      <w:pPr>
        <w:pStyle w:val="R7Body"/>
        <w:spacing w:after="80"/>
      </w:pPr>
      <w:r>
        <w:t>[Insert registration link]</w:t>
      </w:r>
    </w:p>
    <w:p w14:paraId="243561C7" w14:textId="77777777" w:rsidR="005C3677" w:rsidRDefault="00000000">
      <w:pPr>
        <w:pStyle w:val="R7Body"/>
        <w:spacing w:after="80"/>
      </w:pPr>
      <w:r>
        <w:t>In fellowship,</w:t>
      </w:r>
      <w:r>
        <w:br/>
        <w:t>Region 7 Convention Team</w:t>
      </w:r>
    </w:p>
    <w:p w14:paraId="2EF4C5C4"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416A79A2" w14:textId="77777777">
        <w:trPr>
          <w:jc w:val="center"/>
        </w:trPr>
        <w:tc>
          <w:tcPr>
            <w:tcW w:w="2088" w:type="dxa"/>
            <w:shd w:val="clear" w:color="auto" w:fill="F6F1FB"/>
            <w:tcMar>
              <w:top w:w="110" w:type="dxa"/>
              <w:left w:w="120" w:type="dxa"/>
              <w:bottom w:w="110" w:type="dxa"/>
              <w:right w:w="120" w:type="dxa"/>
            </w:tcMar>
            <w:vAlign w:val="center"/>
          </w:tcPr>
          <w:p w14:paraId="7F53CC10" w14:textId="77777777" w:rsidR="005C3677" w:rsidRDefault="00000000">
            <w:r>
              <w:rPr>
                <w:b/>
                <w:color w:val="6F4197"/>
              </w:rPr>
              <w:t>Date</w:t>
            </w:r>
          </w:p>
        </w:tc>
        <w:tc>
          <w:tcPr>
            <w:tcW w:w="8568" w:type="dxa"/>
            <w:tcMar>
              <w:top w:w="110" w:type="dxa"/>
              <w:left w:w="120" w:type="dxa"/>
              <w:bottom w:w="110" w:type="dxa"/>
              <w:right w:w="120" w:type="dxa"/>
            </w:tcMar>
            <w:vAlign w:val="center"/>
          </w:tcPr>
          <w:p w14:paraId="4CC8762D" w14:textId="77777777" w:rsidR="005C3677" w:rsidRDefault="00000000">
            <w:r>
              <w:t>Wednesday, September 30, 2026</w:t>
            </w:r>
          </w:p>
        </w:tc>
      </w:tr>
      <w:tr w:rsidR="005C3677" w14:paraId="0ADD73DE" w14:textId="77777777">
        <w:trPr>
          <w:jc w:val="center"/>
        </w:trPr>
        <w:tc>
          <w:tcPr>
            <w:tcW w:w="2088" w:type="dxa"/>
            <w:shd w:val="clear" w:color="auto" w:fill="F6F1FB"/>
            <w:tcMar>
              <w:top w:w="110" w:type="dxa"/>
              <w:left w:w="120" w:type="dxa"/>
              <w:bottom w:w="110" w:type="dxa"/>
              <w:right w:w="120" w:type="dxa"/>
            </w:tcMar>
            <w:vAlign w:val="center"/>
          </w:tcPr>
          <w:p w14:paraId="2CC91B29"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A23CF88" w14:textId="77777777" w:rsidR="005C3677" w:rsidRDefault="00000000">
            <w:r>
              <w:t>Social Media | Last call is coming</w:t>
            </w:r>
          </w:p>
        </w:tc>
      </w:tr>
    </w:tbl>
    <w:p w14:paraId="6CB2CEDB" w14:textId="77777777" w:rsidR="005C3677" w:rsidRDefault="005C3677"/>
    <w:p w14:paraId="22B6A524" w14:textId="77777777" w:rsidR="005C3677" w:rsidRDefault="00000000">
      <w:pPr>
        <w:pStyle w:val="R7Heading2"/>
        <w:spacing w:after="40"/>
      </w:pPr>
      <w:r>
        <w:t>Graphic direction</w:t>
      </w:r>
    </w:p>
    <w:p w14:paraId="53EA1A0A" w14:textId="77777777" w:rsidR="005C3677" w:rsidRDefault="00000000">
      <w:pPr>
        <w:pStyle w:val="R7Body"/>
        <w:spacing w:after="80"/>
      </w:pPr>
      <w:r>
        <w:t>Graphic headline: Last Chance Is Coming</w:t>
      </w:r>
      <w:r>
        <w:br/>
      </w:r>
    </w:p>
    <w:p w14:paraId="56F5C1CE" w14:textId="77777777" w:rsidR="005C3677" w:rsidRDefault="00000000">
      <w:pPr>
        <w:pStyle w:val="R7Heading2"/>
        <w:spacing w:after="40"/>
      </w:pPr>
      <w:r>
        <w:t>Ready-to-use copy</w:t>
      </w:r>
    </w:p>
    <w:p w14:paraId="2D18E350" w14:textId="77777777" w:rsidR="005C3677" w:rsidRDefault="00000000">
      <w:pPr>
        <w:pStyle w:val="R7Body"/>
        <w:spacing w:after="80"/>
      </w:pPr>
      <w:r>
        <w:t>Last call is coming.</w:t>
      </w:r>
    </w:p>
    <w:p w14:paraId="2ED547FC" w14:textId="77777777" w:rsidR="005C3677" w:rsidRDefault="00000000">
      <w:pPr>
        <w:pStyle w:val="R7Body"/>
        <w:spacing w:after="80"/>
      </w:pPr>
      <w:r>
        <w:t>Early bird registration ends soon, and the countdown is getting real.</w:t>
      </w:r>
    </w:p>
    <w:p w14:paraId="473752CE" w14:textId="77777777" w:rsidR="005C3677" w:rsidRDefault="00000000">
      <w:pPr>
        <w:pStyle w:val="R7Body"/>
        <w:spacing w:after="80"/>
      </w:pPr>
      <w:r>
        <w:t>Do not miss your chance to join us.</w:t>
      </w:r>
      <w:r>
        <w:br/>
        <w:t>[insert link]</w:t>
      </w:r>
    </w:p>
    <w:p w14:paraId="307094E2" w14:textId="77777777" w:rsidR="005C3677" w:rsidRDefault="005C3677"/>
    <w:p w14:paraId="6A0C7917" w14:textId="77777777" w:rsidR="005C3677" w:rsidRDefault="00000000">
      <w:r>
        <w:lastRenderedPageBreak/>
        <w:br w:type="page"/>
      </w:r>
    </w:p>
    <w:p w14:paraId="7B8E6322" w14:textId="77777777" w:rsidR="005C3677" w:rsidRDefault="00000000">
      <w:pPr>
        <w:pStyle w:val="R7Heading1"/>
      </w:pPr>
      <w:r>
        <w:lastRenderedPageBreak/>
        <w:t>October Content</w:t>
      </w:r>
    </w:p>
    <w:tbl>
      <w:tblPr>
        <w:tblW w:w="0" w:type="auto"/>
        <w:jc w:val="center"/>
        <w:tblLayout w:type="fixed"/>
        <w:tblLook w:val="04A0" w:firstRow="1" w:lastRow="0" w:firstColumn="1" w:lastColumn="0" w:noHBand="0" w:noVBand="1"/>
      </w:tblPr>
      <w:tblGrid>
        <w:gridCol w:w="2088"/>
        <w:gridCol w:w="8568"/>
      </w:tblGrid>
      <w:tr w:rsidR="005C3677" w14:paraId="4D265D4D" w14:textId="77777777">
        <w:trPr>
          <w:jc w:val="center"/>
        </w:trPr>
        <w:tc>
          <w:tcPr>
            <w:tcW w:w="2088" w:type="dxa"/>
            <w:shd w:val="clear" w:color="auto" w:fill="F6F1FB"/>
            <w:tcMar>
              <w:top w:w="110" w:type="dxa"/>
              <w:left w:w="120" w:type="dxa"/>
              <w:bottom w:w="110" w:type="dxa"/>
              <w:right w:w="120" w:type="dxa"/>
            </w:tcMar>
            <w:vAlign w:val="center"/>
          </w:tcPr>
          <w:p w14:paraId="207E1241" w14:textId="77777777" w:rsidR="005C3677" w:rsidRDefault="00000000">
            <w:r>
              <w:rPr>
                <w:b/>
                <w:color w:val="6F4197"/>
              </w:rPr>
              <w:t>Date</w:t>
            </w:r>
          </w:p>
        </w:tc>
        <w:tc>
          <w:tcPr>
            <w:tcW w:w="8568" w:type="dxa"/>
            <w:tcMar>
              <w:top w:w="110" w:type="dxa"/>
              <w:left w:w="120" w:type="dxa"/>
              <w:bottom w:w="110" w:type="dxa"/>
              <w:right w:w="120" w:type="dxa"/>
            </w:tcMar>
            <w:vAlign w:val="center"/>
          </w:tcPr>
          <w:p w14:paraId="1F8F07AE" w14:textId="77777777" w:rsidR="005C3677" w:rsidRDefault="00000000">
            <w:r>
              <w:t>Thursday, October 1, 2026</w:t>
            </w:r>
          </w:p>
        </w:tc>
      </w:tr>
      <w:tr w:rsidR="005C3677" w14:paraId="5B02E377" w14:textId="77777777">
        <w:trPr>
          <w:jc w:val="center"/>
        </w:trPr>
        <w:tc>
          <w:tcPr>
            <w:tcW w:w="2088" w:type="dxa"/>
            <w:shd w:val="clear" w:color="auto" w:fill="F6F1FB"/>
            <w:tcMar>
              <w:top w:w="110" w:type="dxa"/>
              <w:left w:w="120" w:type="dxa"/>
              <w:bottom w:w="110" w:type="dxa"/>
              <w:right w:w="120" w:type="dxa"/>
            </w:tcMar>
            <w:vAlign w:val="center"/>
          </w:tcPr>
          <w:p w14:paraId="53D62A90"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5A2BBD1D" w14:textId="77777777" w:rsidR="005C3677" w:rsidRDefault="00000000">
            <w:r>
              <w:t>Email | Early bird pricing ends soon</w:t>
            </w:r>
          </w:p>
        </w:tc>
      </w:tr>
    </w:tbl>
    <w:p w14:paraId="18DD3595" w14:textId="77777777" w:rsidR="005C3677" w:rsidRDefault="005C3677"/>
    <w:p w14:paraId="795D5770" w14:textId="77777777" w:rsidR="005C3677" w:rsidRDefault="00000000">
      <w:pPr>
        <w:pStyle w:val="R7Heading2"/>
        <w:spacing w:after="40"/>
      </w:pPr>
      <w:r>
        <w:t>Graphic direction</w:t>
      </w:r>
    </w:p>
    <w:p w14:paraId="0CF05A61" w14:textId="77777777" w:rsidR="005C3677" w:rsidRDefault="00000000">
      <w:pPr>
        <w:pStyle w:val="R7Body"/>
        <w:spacing w:after="80"/>
      </w:pPr>
      <w:r>
        <w:t>Email banner: Early Bird Pricing Ends Soon</w:t>
      </w:r>
      <w:r>
        <w:br/>
      </w:r>
    </w:p>
    <w:p w14:paraId="7BC7E3EC" w14:textId="77777777" w:rsidR="005C3677" w:rsidRDefault="00000000">
      <w:pPr>
        <w:pStyle w:val="R7Heading2"/>
        <w:spacing w:after="40"/>
      </w:pPr>
      <w:r>
        <w:t>Ready-to-use copy</w:t>
      </w:r>
    </w:p>
    <w:p w14:paraId="3E7FC6C7" w14:textId="77777777" w:rsidR="005C3677" w:rsidRDefault="00000000">
      <w:pPr>
        <w:pStyle w:val="R7Body"/>
        <w:spacing w:after="80"/>
      </w:pPr>
      <w:r>
        <w:t>Subject: Early Bird Pricing Ends Soon</w:t>
      </w:r>
    </w:p>
    <w:p w14:paraId="46F98574" w14:textId="77777777" w:rsidR="005C3677" w:rsidRDefault="00000000">
      <w:pPr>
        <w:pStyle w:val="R7Body"/>
        <w:spacing w:after="80"/>
      </w:pPr>
      <w:r>
        <w:t>Dear Region 7 Community,</w:t>
      </w:r>
    </w:p>
    <w:p w14:paraId="6D817FB7" w14:textId="77777777" w:rsidR="005C3677" w:rsidRDefault="00000000">
      <w:pPr>
        <w:pStyle w:val="R7Body"/>
        <w:spacing w:after="80"/>
      </w:pPr>
      <w:r>
        <w:t>The early bird rate for Region 7 Convention 2026 will be here only a little longer.</w:t>
      </w:r>
    </w:p>
    <w:p w14:paraId="1C0D81C0" w14:textId="77777777" w:rsidR="005C3677" w:rsidRDefault="00000000">
      <w:pPr>
        <w:pStyle w:val="R7Body"/>
        <w:spacing w:after="80"/>
      </w:pPr>
      <w:r>
        <w:t>Secure your place now before the discounted rate ends on October 11.</w:t>
      </w:r>
    </w:p>
    <w:p w14:paraId="4D375660" w14:textId="77777777" w:rsidR="005C3677" w:rsidRDefault="00000000">
      <w:pPr>
        <w:pStyle w:val="R7Body"/>
        <w:spacing w:after="80"/>
      </w:pPr>
      <w:r>
        <w:t>[Insert registration link]</w:t>
      </w:r>
    </w:p>
    <w:p w14:paraId="5EF9807B" w14:textId="77777777" w:rsidR="005C3677" w:rsidRDefault="00000000">
      <w:pPr>
        <w:pStyle w:val="R7Body"/>
        <w:spacing w:after="80"/>
      </w:pPr>
      <w:r>
        <w:t>In fellowship,</w:t>
      </w:r>
      <w:r>
        <w:br/>
        <w:t>Region 7 Convention Team</w:t>
      </w:r>
    </w:p>
    <w:p w14:paraId="24C2E632"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6321E683" w14:textId="77777777">
        <w:trPr>
          <w:jc w:val="center"/>
        </w:trPr>
        <w:tc>
          <w:tcPr>
            <w:tcW w:w="2088" w:type="dxa"/>
            <w:shd w:val="clear" w:color="auto" w:fill="F6F1FB"/>
            <w:tcMar>
              <w:top w:w="110" w:type="dxa"/>
              <w:left w:w="120" w:type="dxa"/>
              <w:bottom w:w="110" w:type="dxa"/>
              <w:right w:w="120" w:type="dxa"/>
            </w:tcMar>
            <w:vAlign w:val="center"/>
          </w:tcPr>
          <w:p w14:paraId="6405DB23" w14:textId="77777777" w:rsidR="005C3677" w:rsidRDefault="00000000">
            <w:r>
              <w:rPr>
                <w:b/>
                <w:color w:val="6F4197"/>
              </w:rPr>
              <w:t>Date</w:t>
            </w:r>
          </w:p>
        </w:tc>
        <w:tc>
          <w:tcPr>
            <w:tcW w:w="8568" w:type="dxa"/>
            <w:tcMar>
              <w:top w:w="110" w:type="dxa"/>
              <w:left w:w="120" w:type="dxa"/>
              <w:bottom w:w="110" w:type="dxa"/>
              <w:right w:w="120" w:type="dxa"/>
            </w:tcMar>
            <w:vAlign w:val="center"/>
          </w:tcPr>
          <w:p w14:paraId="4FB4B8C9" w14:textId="77777777" w:rsidR="005C3677" w:rsidRDefault="00000000">
            <w:r>
              <w:t>Thursday, October 1, 2026</w:t>
            </w:r>
          </w:p>
        </w:tc>
      </w:tr>
      <w:tr w:rsidR="005C3677" w14:paraId="5F7CBA7F" w14:textId="77777777">
        <w:trPr>
          <w:jc w:val="center"/>
        </w:trPr>
        <w:tc>
          <w:tcPr>
            <w:tcW w:w="2088" w:type="dxa"/>
            <w:shd w:val="clear" w:color="auto" w:fill="F6F1FB"/>
            <w:tcMar>
              <w:top w:w="110" w:type="dxa"/>
              <w:left w:w="120" w:type="dxa"/>
              <w:bottom w:w="110" w:type="dxa"/>
              <w:right w:w="120" w:type="dxa"/>
            </w:tcMar>
            <w:vAlign w:val="center"/>
          </w:tcPr>
          <w:p w14:paraId="26951438"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40358003" w14:textId="77777777" w:rsidR="005C3677" w:rsidRDefault="00000000">
            <w:r>
              <w:t>Social Media | 10 days left post</w:t>
            </w:r>
          </w:p>
        </w:tc>
      </w:tr>
    </w:tbl>
    <w:p w14:paraId="4F0B77F2" w14:textId="77777777" w:rsidR="005C3677" w:rsidRDefault="005C3677"/>
    <w:p w14:paraId="060568A4" w14:textId="77777777" w:rsidR="005C3677" w:rsidRDefault="00000000">
      <w:pPr>
        <w:pStyle w:val="R7Heading2"/>
        <w:spacing w:after="40"/>
      </w:pPr>
      <w:r>
        <w:t>Graphic direction</w:t>
      </w:r>
    </w:p>
    <w:p w14:paraId="188C1A5F" w14:textId="77777777" w:rsidR="005C3677" w:rsidRDefault="00000000">
      <w:pPr>
        <w:pStyle w:val="R7Body"/>
        <w:spacing w:after="80"/>
      </w:pPr>
      <w:r>
        <w:t>Graphic headline: 10 Days Left</w:t>
      </w:r>
      <w:r>
        <w:br/>
      </w:r>
    </w:p>
    <w:p w14:paraId="51DC6A3B" w14:textId="77777777" w:rsidR="005C3677" w:rsidRDefault="00000000">
      <w:pPr>
        <w:pStyle w:val="R7Heading2"/>
        <w:spacing w:after="40"/>
      </w:pPr>
      <w:r>
        <w:lastRenderedPageBreak/>
        <w:t>Ready-to-use copy</w:t>
      </w:r>
    </w:p>
    <w:p w14:paraId="0FE42A5C" w14:textId="77777777" w:rsidR="005C3677" w:rsidRDefault="00000000">
      <w:pPr>
        <w:pStyle w:val="R7Body"/>
        <w:spacing w:after="80"/>
      </w:pPr>
      <w:r>
        <w:t>Ten days left to register at the early bird rate.</w:t>
      </w:r>
    </w:p>
    <w:p w14:paraId="3F39C57E" w14:textId="77777777" w:rsidR="005C3677" w:rsidRDefault="00000000">
      <w:pPr>
        <w:pStyle w:val="R7Body"/>
        <w:spacing w:after="80"/>
      </w:pPr>
      <w:r>
        <w:t>This is your moment to say yes to a weekend of connection, encouragement, and welcome.</w:t>
      </w:r>
    </w:p>
    <w:p w14:paraId="265A43D9" w14:textId="77777777" w:rsidR="005C3677" w:rsidRDefault="00000000">
      <w:pPr>
        <w:pStyle w:val="R7Body"/>
        <w:spacing w:after="80"/>
      </w:pPr>
      <w:r>
        <w:t>[insert link]</w:t>
      </w:r>
    </w:p>
    <w:p w14:paraId="6FE9A3D6"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577D97C6" w14:textId="77777777">
        <w:trPr>
          <w:jc w:val="center"/>
        </w:trPr>
        <w:tc>
          <w:tcPr>
            <w:tcW w:w="2088" w:type="dxa"/>
            <w:shd w:val="clear" w:color="auto" w:fill="F6F1FB"/>
            <w:tcMar>
              <w:top w:w="110" w:type="dxa"/>
              <w:left w:w="120" w:type="dxa"/>
              <w:bottom w:w="110" w:type="dxa"/>
              <w:right w:w="120" w:type="dxa"/>
            </w:tcMar>
            <w:vAlign w:val="center"/>
          </w:tcPr>
          <w:p w14:paraId="713F37EF" w14:textId="77777777" w:rsidR="005C3677" w:rsidRDefault="00000000">
            <w:r>
              <w:rPr>
                <w:b/>
                <w:color w:val="6F4197"/>
              </w:rPr>
              <w:t>Date</w:t>
            </w:r>
          </w:p>
        </w:tc>
        <w:tc>
          <w:tcPr>
            <w:tcW w:w="8568" w:type="dxa"/>
            <w:tcMar>
              <w:top w:w="110" w:type="dxa"/>
              <w:left w:w="120" w:type="dxa"/>
              <w:bottom w:w="110" w:type="dxa"/>
              <w:right w:w="120" w:type="dxa"/>
            </w:tcMar>
            <w:vAlign w:val="center"/>
          </w:tcPr>
          <w:p w14:paraId="2151BAF2" w14:textId="77777777" w:rsidR="005C3677" w:rsidRDefault="00000000">
            <w:r>
              <w:t>Saturday, October 3, 2026</w:t>
            </w:r>
          </w:p>
        </w:tc>
      </w:tr>
      <w:tr w:rsidR="005C3677" w14:paraId="059F317D" w14:textId="77777777">
        <w:trPr>
          <w:jc w:val="center"/>
        </w:trPr>
        <w:tc>
          <w:tcPr>
            <w:tcW w:w="2088" w:type="dxa"/>
            <w:shd w:val="clear" w:color="auto" w:fill="F6F1FB"/>
            <w:tcMar>
              <w:top w:w="110" w:type="dxa"/>
              <w:left w:w="120" w:type="dxa"/>
              <w:bottom w:w="110" w:type="dxa"/>
              <w:right w:w="120" w:type="dxa"/>
            </w:tcMar>
            <w:vAlign w:val="center"/>
          </w:tcPr>
          <w:p w14:paraId="08347A2C"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603FAB65" w14:textId="77777777" w:rsidR="005C3677" w:rsidRDefault="00000000">
            <w:r>
              <w:t>Social Media | Urgency countdown graphic</w:t>
            </w:r>
          </w:p>
        </w:tc>
      </w:tr>
    </w:tbl>
    <w:p w14:paraId="473A3C2F" w14:textId="77777777" w:rsidR="005C3677" w:rsidRDefault="005C3677"/>
    <w:p w14:paraId="2023C49F" w14:textId="77777777" w:rsidR="005C3677" w:rsidRDefault="00000000">
      <w:pPr>
        <w:pStyle w:val="R7Heading2"/>
        <w:spacing w:after="40"/>
      </w:pPr>
      <w:r>
        <w:t>Graphic direction</w:t>
      </w:r>
    </w:p>
    <w:p w14:paraId="173AD0AB" w14:textId="77777777" w:rsidR="005C3677" w:rsidRDefault="00000000">
      <w:pPr>
        <w:pStyle w:val="R7Body"/>
        <w:spacing w:after="80"/>
      </w:pPr>
      <w:r>
        <w:t>Graphic headline: Almost Time</w:t>
      </w:r>
      <w:r>
        <w:br/>
      </w:r>
    </w:p>
    <w:p w14:paraId="4663FFD8" w14:textId="77777777" w:rsidR="005C3677" w:rsidRDefault="00000000">
      <w:pPr>
        <w:pStyle w:val="R7Heading2"/>
        <w:spacing w:after="40"/>
      </w:pPr>
      <w:r>
        <w:t>Ready-to-use copy</w:t>
      </w:r>
    </w:p>
    <w:p w14:paraId="055AE580" w14:textId="77777777" w:rsidR="005C3677" w:rsidRDefault="00000000">
      <w:pPr>
        <w:pStyle w:val="R7Body"/>
        <w:spacing w:after="80"/>
      </w:pPr>
      <w:r>
        <w:t>The welcome is getting closer.</w:t>
      </w:r>
    </w:p>
    <w:p w14:paraId="0B2325C9" w14:textId="77777777" w:rsidR="005C3677" w:rsidRDefault="00000000">
      <w:pPr>
        <w:pStyle w:val="R7Body"/>
        <w:spacing w:after="80"/>
      </w:pPr>
      <w:r>
        <w:t>Early bird registration closes October 11.</w:t>
      </w:r>
      <w:r>
        <w:br/>
        <w:t>[insert link]</w:t>
      </w:r>
    </w:p>
    <w:p w14:paraId="5E6D5208"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208C8C6B" w14:textId="77777777">
        <w:trPr>
          <w:jc w:val="center"/>
        </w:trPr>
        <w:tc>
          <w:tcPr>
            <w:tcW w:w="2088" w:type="dxa"/>
            <w:shd w:val="clear" w:color="auto" w:fill="F6F1FB"/>
            <w:tcMar>
              <w:top w:w="110" w:type="dxa"/>
              <w:left w:w="120" w:type="dxa"/>
              <w:bottom w:w="110" w:type="dxa"/>
              <w:right w:w="120" w:type="dxa"/>
            </w:tcMar>
            <w:vAlign w:val="center"/>
          </w:tcPr>
          <w:p w14:paraId="22F0D7B9" w14:textId="77777777" w:rsidR="005C3677" w:rsidRDefault="00000000">
            <w:r>
              <w:rPr>
                <w:b/>
                <w:color w:val="6F4197"/>
              </w:rPr>
              <w:t>Date</w:t>
            </w:r>
          </w:p>
        </w:tc>
        <w:tc>
          <w:tcPr>
            <w:tcW w:w="8568" w:type="dxa"/>
            <w:tcMar>
              <w:top w:w="110" w:type="dxa"/>
              <w:left w:w="120" w:type="dxa"/>
              <w:bottom w:w="110" w:type="dxa"/>
              <w:right w:w="120" w:type="dxa"/>
            </w:tcMar>
            <w:vAlign w:val="center"/>
          </w:tcPr>
          <w:p w14:paraId="0C908D61" w14:textId="77777777" w:rsidR="005C3677" w:rsidRDefault="00000000">
            <w:r>
              <w:t>Tuesday, October 6, 2026</w:t>
            </w:r>
          </w:p>
        </w:tc>
      </w:tr>
      <w:tr w:rsidR="005C3677" w14:paraId="360A6D9D" w14:textId="77777777">
        <w:trPr>
          <w:jc w:val="center"/>
        </w:trPr>
        <w:tc>
          <w:tcPr>
            <w:tcW w:w="2088" w:type="dxa"/>
            <w:shd w:val="clear" w:color="auto" w:fill="F6F1FB"/>
            <w:tcMar>
              <w:top w:w="110" w:type="dxa"/>
              <w:left w:w="120" w:type="dxa"/>
              <w:bottom w:w="110" w:type="dxa"/>
              <w:right w:w="120" w:type="dxa"/>
            </w:tcMar>
            <w:vAlign w:val="center"/>
          </w:tcPr>
          <w:p w14:paraId="4AF3B7F7"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02E5696F" w14:textId="77777777" w:rsidR="005C3677" w:rsidRDefault="00000000">
            <w:r>
              <w:t>Email | Last chance early bird email</w:t>
            </w:r>
          </w:p>
        </w:tc>
      </w:tr>
    </w:tbl>
    <w:p w14:paraId="491BF2E8" w14:textId="77777777" w:rsidR="005C3677" w:rsidRDefault="005C3677"/>
    <w:p w14:paraId="50429B14" w14:textId="77777777" w:rsidR="005C3677" w:rsidRDefault="00000000">
      <w:pPr>
        <w:pStyle w:val="R7Heading2"/>
        <w:spacing w:after="40"/>
      </w:pPr>
      <w:r>
        <w:t>Graphic direction</w:t>
      </w:r>
    </w:p>
    <w:p w14:paraId="26441E37" w14:textId="77777777" w:rsidR="005C3677" w:rsidRDefault="00000000">
      <w:pPr>
        <w:pStyle w:val="R7Body"/>
        <w:spacing w:after="80"/>
      </w:pPr>
      <w:r>
        <w:t>Email banner: Last Chance for Early Bird</w:t>
      </w:r>
      <w:r>
        <w:br/>
      </w:r>
    </w:p>
    <w:p w14:paraId="1E47F68E" w14:textId="77777777" w:rsidR="005C3677" w:rsidRDefault="00000000">
      <w:pPr>
        <w:pStyle w:val="R7Heading2"/>
        <w:spacing w:after="40"/>
      </w:pPr>
      <w:r>
        <w:lastRenderedPageBreak/>
        <w:t>Ready-to-use copy</w:t>
      </w:r>
    </w:p>
    <w:p w14:paraId="49CA5F81" w14:textId="77777777" w:rsidR="005C3677" w:rsidRDefault="00000000">
      <w:pPr>
        <w:pStyle w:val="R7Body"/>
        <w:spacing w:after="80"/>
      </w:pPr>
      <w:r>
        <w:t>Subject: Last Chance for Early Bird Registration</w:t>
      </w:r>
    </w:p>
    <w:p w14:paraId="73BEC15C" w14:textId="77777777" w:rsidR="005C3677" w:rsidRDefault="00000000">
      <w:pPr>
        <w:pStyle w:val="R7Body"/>
        <w:spacing w:after="80"/>
      </w:pPr>
      <w:r>
        <w:t>Dear Region 7 Community,</w:t>
      </w:r>
    </w:p>
    <w:p w14:paraId="780CDD08" w14:textId="77777777" w:rsidR="005C3677" w:rsidRDefault="00000000">
      <w:pPr>
        <w:pStyle w:val="R7Body"/>
        <w:spacing w:after="80"/>
      </w:pPr>
      <w:r>
        <w:t>This is your last chance to register at the early bird rate for the 2026 Region 7 Convention.</w:t>
      </w:r>
    </w:p>
    <w:p w14:paraId="20886A6D" w14:textId="77777777" w:rsidR="005C3677" w:rsidRDefault="00000000">
      <w:pPr>
        <w:pStyle w:val="R7Body"/>
        <w:spacing w:after="80"/>
      </w:pPr>
      <w:r>
        <w:t>Early bird registration closes on October 11, and we do not want you to miss this opportunity to join us for a weekend of fellowship, encouragement, and community.</w:t>
      </w:r>
    </w:p>
    <w:p w14:paraId="2C67AE71" w14:textId="77777777" w:rsidR="005C3677" w:rsidRDefault="00000000">
      <w:pPr>
        <w:pStyle w:val="R7Body"/>
        <w:spacing w:after="80"/>
      </w:pPr>
      <w:r>
        <w:t>I Put My Hand In Yours, Welcome Home</w:t>
      </w:r>
    </w:p>
    <w:p w14:paraId="209BEC89" w14:textId="77777777" w:rsidR="005C3677" w:rsidRDefault="00000000">
      <w:pPr>
        <w:pStyle w:val="R7Body"/>
        <w:spacing w:after="80"/>
      </w:pPr>
      <w:r>
        <w:t>If you have been planning to register, now is the time.</w:t>
      </w:r>
    </w:p>
    <w:p w14:paraId="18CE0230" w14:textId="77777777" w:rsidR="005C3677" w:rsidRDefault="00000000">
      <w:pPr>
        <w:pStyle w:val="R7Body"/>
        <w:spacing w:after="80"/>
      </w:pPr>
      <w:r>
        <w:t>[Insert registration link]</w:t>
      </w:r>
    </w:p>
    <w:p w14:paraId="3236AAAE" w14:textId="77777777" w:rsidR="005C3677" w:rsidRDefault="00000000">
      <w:pPr>
        <w:pStyle w:val="R7Body"/>
        <w:spacing w:after="80"/>
      </w:pPr>
      <w:r>
        <w:t>We would love to welcome you this October.</w:t>
      </w:r>
    </w:p>
    <w:p w14:paraId="763E945F" w14:textId="77777777" w:rsidR="005C3677" w:rsidRDefault="00000000">
      <w:pPr>
        <w:pStyle w:val="R7Body"/>
        <w:spacing w:after="80"/>
      </w:pPr>
      <w:r>
        <w:t>In fellowship,</w:t>
      </w:r>
      <w:r>
        <w:br/>
        <w:t>Region 7 Convention Team</w:t>
      </w:r>
    </w:p>
    <w:p w14:paraId="59CF056F"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26F0C7E2" w14:textId="77777777">
        <w:trPr>
          <w:jc w:val="center"/>
        </w:trPr>
        <w:tc>
          <w:tcPr>
            <w:tcW w:w="2088" w:type="dxa"/>
            <w:shd w:val="clear" w:color="auto" w:fill="F6F1FB"/>
            <w:tcMar>
              <w:top w:w="110" w:type="dxa"/>
              <w:left w:w="120" w:type="dxa"/>
              <w:bottom w:w="110" w:type="dxa"/>
              <w:right w:w="120" w:type="dxa"/>
            </w:tcMar>
            <w:vAlign w:val="center"/>
          </w:tcPr>
          <w:p w14:paraId="76105627" w14:textId="77777777" w:rsidR="005C3677" w:rsidRDefault="00000000">
            <w:r>
              <w:rPr>
                <w:b/>
                <w:color w:val="6F4197"/>
              </w:rPr>
              <w:t>Date</w:t>
            </w:r>
          </w:p>
        </w:tc>
        <w:tc>
          <w:tcPr>
            <w:tcW w:w="8568" w:type="dxa"/>
            <w:tcMar>
              <w:top w:w="110" w:type="dxa"/>
              <w:left w:w="120" w:type="dxa"/>
              <w:bottom w:w="110" w:type="dxa"/>
              <w:right w:w="120" w:type="dxa"/>
            </w:tcMar>
            <w:vAlign w:val="center"/>
          </w:tcPr>
          <w:p w14:paraId="6BC60669" w14:textId="77777777" w:rsidR="005C3677" w:rsidRDefault="00000000">
            <w:r>
              <w:t>Wednesday, October 7, 2026</w:t>
            </w:r>
          </w:p>
        </w:tc>
      </w:tr>
      <w:tr w:rsidR="005C3677" w14:paraId="2478A41C" w14:textId="77777777">
        <w:trPr>
          <w:jc w:val="center"/>
        </w:trPr>
        <w:tc>
          <w:tcPr>
            <w:tcW w:w="2088" w:type="dxa"/>
            <w:shd w:val="clear" w:color="auto" w:fill="F6F1FB"/>
            <w:tcMar>
              <w:top w:w="110" w:type="dxa"/>
              <w:left w:w="120" w:type="dxa"/>
              <w:bottom w:w="110" w:type="dxa"/>
              <w:right w:w="120" w:type="dxa"/>
            </w:tcMar>
            <w:vAlign w:val="center"/>
          </w:tcPr>
          <w:p w14:paraId="7E30E591"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4E3DBEB" w14:textId="77777777" w:rsidR="005C3677" w:rsidRDefault="00000000">
            <w:r>
              <w:t>Social Media | Last chance post</w:t>
            </w:r>
          </w:p>
        </w:tc>
      </w:tr>
    </w:tbl>
    <w:p w14:paraId="433C8290" w14:textId="77777777" w:rsidR="005C3677" w:rsidRDefault="005C3677"/>
    <w:p w14:paraId="0369B797" w14:textId="77777777" w:rsidR="005C3677" w:rsidRDefault="00000000">
      <w:pPr>
        <w:pStyle w:val="R7Heading2"/>
        <w:spacing w:after="40"/>
      </w:pPr>
      <w:r>
        <w:t>Graphic direction</w:t>
      </w:r>
    </w:p>
    <w:p w14:paraId="09B4D734" w14:textId="77777777" w:rsidR="005C3677" w:rsidRDefault="00000000">
      <w:pPr>
        <w:pStyle w:val="R7Body"/>
        <w:spacing w:after="80"/>
      </w:pPr>
      <w:r>
        <w:t>Graphic headline: Clock's Ticking</w:t>
      </w:r>
      <w:r>
        <w:br/>
      </w:r>
    </w:p>
    <w:p w14:paraId="79B093F8" w14:textId="77777777" w:rsidR="005C3677" w:rsidRDefault="00000000">
      <w:pPr>
        <w:pStyle w:val="R7Heading2"/>
        <w:spacing w:after="40"/>
      </w:pPr>
      <w:r>
        <w:t>Ready-to-use copy</w:t>
      </w:r>
    </w:p>
    <w:p w14:paraId="06298623" w14:textId="77777777" w:rsidR="005C3677" w:rsidRDefault="00000000">
      <w:pPr>
        <w:pStyle w:val="R7Body"/>
        <w:spacing w:after="80"/>
      </w:pPr>
      <w:r>
        <w:t>Clock's ticking.</w:t>
      </w:r>
    </w:p>
    <w:p w14:paraId="020B95B4" w14:textId="77777777" w:rsidR="005C3677" w:rsidRDefault="00000000">
      <w:pPr>
        <w:pStyle w:val="R7Body"/>
        <w:spacing w:after="80"/>
      </w:pPr>
      <w:r>
        <w:t>Early bird registration for the 2026 Region 7 Convention ends October 11.</w:t>
      </w:r>
    </w:p>
    <w:p w14:paraId="117ADB95" w14:textId="77777777" w:rsidR="005C3677" w:rsidRDefault="00000000">
      <w:pPr>
        <w:pStyle w:val="R7Body"/>
        <w:spacing w:after="80"/>
      </w:pPr>
      <w:r>
        <w:t>We cannot wait to welcome you October 23 to 25.</w:t>
      </w:r>
    </w:p>
    <w:p w14:paraId="314697A8" w14:textId="77777777" w:rsidR="005C3677" w:rsidRDefault="00000000">
      <w:pPr>
        <w:pStyle w:val="R7Body"/>
        <w:spacing w:after="80"/>
      </w:pPr>
      <w:r>
        <w:t>Register now.</w:t>
      </w:r>
      <w:r>
        <w:br/>
        <w:t>[insert link]</w:t>
      </w:r>
    </w:p>
    <w:p w14:paraId="7C34DF2B"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3BC35566" w14:textId="77777777">
        <w:trPr>
          <w:jc w:val="center"/>
        </w:trPr>
        <w:tc>
          <w:tcPr>
            <w:tcW w:w="2088" w:type="dxa"/>
            <w:shd w:val="clear" w:color="auto" w:fill="F6F1FB"/>
            <w:tcMar>
              <w:top w:w="110" w:type="dxa"/>
              <w:left w:w="120" w:type="dxa"/>
              <w:bottom w:w="110" w:type="dxa"/>
              <w:right w:w="120" w:type="dxa"/>
            </w:tcMar>
            <w:vAlign w:val="center"/>
          </w:tcPr>
          <w:p w14:paraId="13627E58" w14:textId="77777777" w:rsidR="005C3677" w:rsidRDefault="00000000">
            <w:r>
              <w:rPr>
                <w:b/>
                <w:color w:val="6F4197"/>
              </w:rPr>
              <w:t>Date</w:t>
            </w:r>
          </w:p>
        </w:tc>
        <w:tc>
          <w:tcPr>
            <w:tcW w:w="8568" w:type="dxa"/>
            <w:tcMar>
              <w:top w:w="110" w:type="dxa"/>
              <w:left w:w="120" w:type="dxa"/>
              <w:bottom w:w="110" w:type="dxa"/>
              <w:right w:w="120" w:type="dxa"/>
            </w:tcMar>
            <w:vAlign w:val="center"/>
          </w:tcPr>
          <w:p w14:paraId="4495A40D" w14:textId="77777777" w:rsidR="005C3677" w:rsidRDefault="00000000">
            <w:r>
              <w:t>Thursday, October 8, 2026</w:t>
            </w:r>
          </w:p>
        </w:tc>
      </w:tr>
      <w:tr w:rsidR="005C3677" w14:paraId="0FB3F034" w14:textId="77777777">
        <w:trPr>
          <w:jc w:val="center"/>
        </w:trPr>
        <w:tc>
          <w:tcPr>
            <w:tcW w:w="2088" w:type="dxa"/>
            <w:shd w:val="clear" w:color="auto" w:fill="F6F1FB"/>
            <w:tcMar>
              <w:top w:w="110" w:type="dxa"/>
              <w:left w:w="120" w:type="dxa"/>
              <w:bottom w:w="110" w:type="dxa"/>
              <w:right w:w="120" w:type="dxa"/>
            </w:tcMar>
            <w:vAlign w:val="center"/>
          </w:tcPr>
          <w:p w14:paraId="4FAFF941"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CFA0C3B" w14:textId="77777777" w:rsidR="005C3677" w:rsidRDefault="00000000">
            <w:r>
              <w:t>Social Media | Final early bird reminder</w:t>
            </w:r>
          </w:p>
        </w:tc>
      </w:tr>
    </w:tbl>
    <w:p w14:paraId="0512BA49" w14:textId="77777777" w:rsidR="005C3677" w:rsidRDefault="005C3677"/>
    <w:p w14:paraId="3A812942" w14:textId="77777777" w:rsidR="005C3677" w:rsidRDefault="00000000">
      <w:pPr>
        <w:pStyle w:val="R7Heading2"/>
        <w:spacing w:after="40"/>
      </w:pPr>
      <w:r>
        <w:t>Graphic direction</w:t>
      </w:r>
    </w:p>
    <w:p w14:paraId="08189F4C" w14:textId="77777777" w:rsidR="005C3677" w:rsidRDefault="00000000">
      <w:pPr>
        <w:pStyle w:val="R7Body"/>
        <w:spacing w:after="80"/>
      </w:pPr>
      <w:r>
        <w:t>Graphic headline: Last Chance for Early Bird</w:t>
      </w:r>
      <w:r>
        <w:br/>
      </w:r>
    </w:p>
    <w:p w14:paraId="33A3E3AD" w14:textId="77777777" w:rsidR="005C3677" w:rsidRDefault="00000000">
      <w:pPr>
        <w:pStyle w:val="R7Heading2"/>
        <w:spacing w:after="40"/>
      </w:pPr>
      <w:r>
        <w:t>Ready-to-use copy</w:t>
      </w:r>
    </w:p>
    <w:p w14:paraId="31623F1D" w14:textId="77777777" w:rsidR="005C3677" w:rsidRDefault="00000000">
      <w:pPr>
        <w:pStyle w:val="R7Body"/>
        <w:spacing w:after="80"/>
      </w:pPr>
      <w:r>
        <w:t>Last call for early bird.</w:t>
      </w:r>
    </w:p>
    <w:p w14:paraId="211BF828" w14:textId="77777777" w:rsidR="005C3677" w:rsidRDefault="00000000">
      <w:pPr>
        <w:pStyle w:val="R7Body"/>
        <w:spacing w:after="80"/>
      </w:pPr>
      <w:r>
        <w:t>If you have been thinking about coming, do not wait any longer. Early bird registration for the 2026 Region 7 Convention ends October 11.</w:t>
      </w:r>
    </w:p>
    <w:p w14:paraId="490BC7FC" w14:textId="77777777" w:rsidR="005C3677" w:rsidRDefault="00000000">
      <w:pPr>
        <w:pStyle w:val="R7Body"/>
        <w:spacing w:after="80"/>
      </w:pPr>
      <w:r>
        <w:t>This is your chance to be part of a weekend that promises welcome, fellowship, and unforgettable connection.</w:t>
      </w:r>
    </w:p>
    <w:p w14:paraId="6403E3E3" w14:textId="77777777" w:rsidR="005C3677" w:rsidRDefault="00000000">
      <w:pPr>
        <w:pStyle w:val="R7Body"/>
        <w:spacing w:after="80"/>
      </w:pPr>
      <w:r>
        <w:t>Register now: [insert link]</w:t>
      </w:r>
    </w:p>
    <w:p w14:paraId="044A7766"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52326262" w14:textId="77777777">
        <w:trPr>
          <w:jc w:val="center"/>
        </w:trPr>
        <w:tc>
          <w:tcPr>
            <w:tcW w:w="2088" w:type="dxa"/>
            <w:shd w:val="clear" w:color="auto" w:fill="F6F1FB"/>
            <w:tcMar>
              <w:top w:w="110" w:type="dxa"/>
              <w:left w:w="120" w:type="dxa"/>
              <w:bottom w:w="110" w:type="dxa"/>
              <w:right w:w="120" w:type="dxa"/>
            </w:tcMar>
            <w:vAlign w:val="center"/>
          </w:tcPr>
          <w:p w14:paraId="37D3482A" w14:textId="77777777" w:rsidR="005C3677" w:rsidRDefault="00000000">
            <w:r>
              <w:rPr>
                <w:b/>
                <w:color w:val="6F4197"/>
              </w:rPr>
              <w:t>Date</w:t>
            </w:r>
          </w:p>
        </w:tc>
        <w:tc>
          <w:tcPr>
            <w:tcW w:w="8568" w:type="dxa"/>
            <w:tcMar>
              <w:top w:w="110" w:type="dxa"/>
              <w:left w:w="120" w:type="dxa"/>
              <w:bottom w:w="110" w:type="dxa"/>
              <w:right w:w="120" w:type="dxa"/>
            </w:tcMar>
            <w:vAlign w:val="center"/>
          </w:tcPr>
          <w:p w14:paraId="3F84515E" w14:textId="77777777" w:rsidR="005C3677" w:rsidRDefault="00000000">
            <w:r>
              <w:t>Sunday, October 11, 2026</w:t>
            </w:r>
          </w:p>
        </w:tc>
      </w:tr>
      <w:tr w:rsidR="005C3677" w14:paraId="37CC4337" w14:textId="77777777">
        <w:trPr>
          <w:jc w:val="center"/>
        </w:trPr>
        <w:tc>
          <w:tcPr>
            <w:tcW w:w="2088" w:type="dxa"/>
            <w:shd w:val="clear" w:color="auto" w:fill="F6F1FB"/>
            <w:tcMar>
              <w:top w:w="110" w:type="dxa"/>
              <w:left w:w="120" w:type="dxa"/>
              <w:bottom w:w="110" w:type="dxa"/>
              <w:right w:w="120" w:type="dxa"/>
            </w:tcMar>
            <w:vAlign w:val="center"/>
          </w:tcPr>
          <w:p w14:paraId="71F51E45"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639720A5" w14:textId="77777777" w:rsidR="005C3677" w:rsidRDefault="00000000">
            <w:r>
              <w:t>Social Media | Early bird closes today</w:t>
            </w:r>
          </w:p>
        </w:tc>
      </w:tr>
    </w:tbl>
    <w:p w14:paraId="323B76B0" w14:textId="77777777" w:rsidR="005C3677" w:rsidRDefault="005C3677"/>
    <w:p w14:paraId="2E451262" w14:textId="77777777" w:rsidR="005C3677" w:rsidRDefault="00000000">
      <w:pPr>
        <w:pStyle w:val="R7Heading2"/>
        <w:spacing w:after="40"/>
      </w:pPr>
      <w:r>
        <w:t>Graphic direction</w:t>
      </w:r>
    </w:p>
    <w:p w14:paraId="2ADF0847" w14:textId="77777777" w:rsidR="005C3677" w:rsidRDefault="00000000">
      <w:pPr>
        <w:pStyle w:val="R7Body"/>
        <w:spacing w:after="80"/>
      </w:pPr>
      <w:r>
        <w:t>Graphic headline: Ends Today</w:t>
      </w:r>
      <w:r>
        <w:br/>
      </w:r>
    </w:p>
    <w:p w14:paraId="494D5AFE" w14:textId="77777777" w:rsidR="005C3677" w:rsidRDefault="00000000">
      <w:pPr>
        <w:pStyle w:val="R7Heading2"/>
        <w:spacing w:after="40"/>
      </w:pPr>
      <w:r>
        <w:t>Ready-to-use copy</w:t>
      </w:r>
    </w:p>
    <w:p w14:paraId="37A89BE3" w14:textId="77777777" w:rsidR="005C3677" w:rsidRDefault="00000000">
      <w:pPr>
        <w:pStyle w:val="R7Body"/>
        <w:spacing w:after="80"/>
      </w:pPr>
      <w:r>
        <w:t>Early bird closes today.</w:t>
      </w:r>
    </w:p>
    <w:p w14:paraId="5A713698" w14:textId="77777777" w:rsidR="005C3677" w:rsidRDefault="00000000">
      <w:pPr>
        <w:pStyle w:val="R7Body"/>
        <w:spacing w:after="80"/>
      </w:pPr>
      <w:r>
        <w:t>This is your final chance to register at the early bird rate for Region 7 Convention 2026.</w:t>
      </w:r>
    </w:p>
    <w:p w14:paraId="44484AF9" w14:textId="77777777" w:rsidR="005C3677" w:rsidRDefault="00000000">
      <w:pPr>
        <w:pStyle w:val="R7Body"/>
        <w:spacing w:after="80"/>
      </w:pPr>
      <w:r>
        <w:lastRenderedPageBreak/>
        <w:t>[insert link]</w:t>
      </w:r>
    </w:p>
    <w:p w14:paraId="2470FF8F"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5FF4969D" w14:textId="77777777">
        <w:trPr>
          <w:jc w:val="center"/>
        </w:trPr>
        <w:tc>
          <w:tcPr>
            <w:tcW w:w="2088" w:type="dxa"/>
            <w:shd w:val="clear" w:color="auto" w:fill="F6F1FB"/>
            <w:tcMar>
              <w:top w:w="110" w:type="dxa"/>
              <w:left w:w="120" w:type="dxa"/>
              <w:bottom w:w="110" w:type="dxa"/>
              <w:right w:w="120" w:type="dxa"/>
            </w:tcMar>
            <w:vAlign w:val="center"/>
          </w:tcPr>
          <w:p w14:paraId="1E08E745" w14:textId="77777777" w:rsidR="005C3677" w:rsidRDefault="00000000">
            <w:r>
              <w:rPr>
                <w:b/>
                <w:color w:val="6F4197"/>
              </w:rPr>
              <w:t>Date</w:t>
            </w:r>
          </w:p>
        </w:tc>
        <w:tc>
          <w:tcPr>
            <w:tcW w:w="8568" w:type="dxa"/>
            <w:tcMar>
              <w:top w:w="110" w:type="dxa"/>
              <w:left w:w="120" w:type="dxa"/>
              <w:bottom w:w="110" w:type="dxa"/>
              <w:right w:w="120" w:type="dxa"/>
            </w:tcMar>
            <w:vAlign w:val="center"/>
          </w:tcPr>
          <w:p w14:paraId="569CFF22" w14:textId="77777777" w:rsidR="005C3677" w:rsidRDefault="00000000">
            <w:r>
              <w:t>Tuesday, October 13, 2026</w:t>
            </w:r>
          </w:p>
        </w:tc>
      </w:tr>
      <w:tr w:rsidR="005C3677" w14:paraId="4C8F6169" w14:textId="77777777">
        <w:trPr>
          <w:jc w:val="center"/>
        </w:trPr>
        <w:tc>
          <w:tcPr>
            <w:tcW w:w="2088" w:type="dxa"/>
            <w:shd w:val="clear" w:color="auto" w:fill="F6F1FB"/>
            <w:tcMar>
              <w:top w:w="110" w:type="dxa"/>
              <w:left w:w="120" w:type="dxa"/>
              <w:bottom w:w="110" w:type="dxa"/>
              <w:right w:w="120" w:type="dxa"/>
            </w:tcMar>
            <w:vAlign w:val="center"/>
          </w:tcPr>
          <w:p w14:paraId="4542E804"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2CBB945" w14:textId="77777777" w:rsidR="005C3677" w:rsidRDefault="00000000">
            <w:r>
              <w:t>Email | What to expect email</w:t>
            </w:r>
          </w:p>
        </w:tc>
      </w:tr>
    </w:tbl>
    <w:p w14:paraId="3398CEB7" w14:textId="77777777" w:rsidR="005C3677" w:rsidRDefault="005C3677"/>
    <w:p w14:paraId="083F0698" w14:textId="77777777" w:rsidR="005C3677" w:rsidRDefault="00000000">
      <w:pPr>
        <w:pStyle w:val="R7Heading2"/>
        <w:spacing w:after="40"/>
      </w:pPr>
      <w:r>
        <w:t>Graphic direction</w:t>
      </w:r>
    </w:p>
    <w:p w14:paraId="74ECACF6" w14:textId="77777777" w:rsidR="005C3677" w:rsidRDefault="00000000">
      <w:pPr>
        <w:pStyle w:val="R7Body"/>
        <w:spacing w:after="80"/>
      </w:pPr>
      <w:r>
        <w:t>Email banner: What to Expect</w:t>
      </w:r>
      <w:r>
        <w:br/>
      </w:r>
    </w:p>
    <w:p w14:paraId="36B45EF7" w14:textId="77777777" w:rsidR="005C3677" w:rsidRDefault="00000000">
      <w:pPr>
        <w:pStyle w:val="R7Heading2"/>
        <w:spacing w:after="40"/>
      </w:pPr>
      <w:r>
        <w:t>Ready-to-use copy</w:t>
      </w:r>
    </w:p>
    <w:p w14:paraId="40ABFE7A" w14:textId="77777777" w:rsidR="005C3677" w:rsidRDefault="00000000">
      <w:pPr>
        <w:pStyle w:val="R7Body"/>
        <w:spacing w:after="80"/>
      </w:pPr>
      <w:r>
        <w:t>Subject: What to Expect at Region 7 Convention 2026</w:t>
      </w:r>
    </w:p>
    <w:p w14:paraId="214E5282" w14:textId="77777777" w:rsidR="005C3677" w:rsidRDefault="00000000">
      <w:pPr>
        <w:pStyle w:val="R7Body"/>
        <w:spacing w:after="80"/>
      </w:pPr>
      <w:r>
        <w:t>Dear Attendees and Friends,</w:t>
      </w:r>
    </w:p>
    <w:p w14:paraId="54C003F1" w14:textId="77777777" w:rsidR="005C3677" w:rsidRDefault="00000000">
      <w:pPr>
        <w:pStyle w:val="R7Body"/>
        <w:spacing w:after="80"/>
      </w:pPr>
      <w:r>
        <w:t>The 2026 Region 7 Convention is almost here, and we are getting ready to welcome you.</w:t>
      </w:r>
    </w:p>
    <w:p w14:paraId="65640FA9" w14:textId="77777777" w:rsidR="005C3677" w:rsidRDefault="00000000">
      <w:pPr>
        <w:pStyle w:val="R7Body"/>
        <w:spacing w:after="80"/>
      </w:pPr>
      <w:r>
        <w:t>Here is what you can look forward to:</w:t>
      </w:r>
    </w:p>
    <w:p w14:paraId="4AB9C1CD" w14:textId="77777777" w:rsidR="005C3677" w:rsidRDefault="00000000">
      <w:pPr>
        <w:pStyle w:val="R7Body"/>
        <w:spacing w:after="80"/>
      </w:pPr>
      <w:r>
        <w:t>A warm and welcoming atmosphere</w:t>
      </w:r>
      <w:r>
        <w:br/>
        <w:t>Meaningful workshops and shared experiences</w:t>
      </w:r>
      <w:r>
        <w:br/>
        <w:t>Fellowship and connection across the region</w:t>
      </w:r>
      <w:r>
        <w:br/>
        <w:t>A caring volunteer team ready to support attendees throughout the weekend</w:t>
      </w:r>
    </w:p>
    <w:p w14:paraId="534CB588" w14:textId="77777777" w:rsidR="005C3677" w:rsidRDefault="00000000">
      <w:pPr>
        <w:pStyle w:val="R7Body"/>
        <w:spacing w:after="80"/>
      </w:pPr>
      <w:r>
        <w:t>From the moment you arrive, our hope is that this year's theme becomes something you truly feel:</w:t>
      </w:r>
    </w:p>
    <w:p w14:paraId="40DCF700" w14:textId="77777777" w:rsidR="005C3677" w:rsidRDefault="00000000">
      <w:pPr>
        <w:pStyle w:val="R7Body"/>
        <w:spacing w:after="80"/>
      </w:pPr>
      <w:r>
        <w:t>I Put My Hand In Yours, Welcome Home</w:t>
      </w:r>
    </w:p>
    <w:p w14:paraId="77FC979C" w14:textId="77777777" w:rsidR="005C3677" w:rsidRDefault="00000000">
      <w:pPr>
        <w:pStyle w:val="R7Body"/>
        <w:spacing w:after="80"/>
      </w:pPr>
      <w:r>
        <w:t>More details, including arrival and access information, will be shared soon.</w:t>
      </w:r>
    </w:p>
    <w:p w14:paraId="305128FE" w14:textId="77777777" w:rsidR="005C3677" w:rsidRDefault="00000000">
      <w:pPr>
        <w:pStyle w:val="R7Body"/>
        <w:spacing w:after="80"/>
      </w:pPr>
      <w:r>
        <w:t>In fellowship,</w:t>
      </w:r>
      <w:r>
        <w:br/>
        <w:t>Region 7 Convention Team</w:t>
      </w:r>
    </w:p>
    <w:p w14:paraId="349E72B7"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2AB59FCA" w14:textId="77777777">
        <w:trPr>
          <w:jc w:val="center"/>
        </w:trPr>
        <w:tc>
          <w:tcPr>
            <w:tcW w:w="2088" w:type="dxa"/>
            <w:shd w:val="clear" w:color="auto" w:fill="F6F1FB"/>
            <w:tcMar>
              <w:top w:w="110" w:type="dxa"/>
              <w:left w:w="120" w:type="dxa"/>
              <w:bottom w:w="110" w:type="dxa"/>
              <w:right w:w="120" w:type="dxa"/>
            </w:tcMar>
            <w:vAlign w:val="center"/>
          </w:tcPr>
          <w:p w14:paraId="3DA3932C" w14:textId="77777777" w:rsidR="005C3677" w:rsidRDefault="00000000">
            <w:r>
              <w:rPr>
                <w:b/>
                <w:color w:val="6F4197"/>
              </w:rPr>
              <w:lastRenderedPageBreak/>
              <w:t>Date</w:t>
            </w:r>
          </w:p>
        </w:tc>
        <w:tc>
          <w:tcPr>
            <w:tcW w:w="8568" w:type="dxa"/>
            <w:tcMar>
              <w:top w:w="110" w:type="dxa"/>
              <w:left w:w="120" w:type="dxa"/>
              <w:bottom w:w="110" w:type="dxa"/>
              <w:right w:w="120" w:type="dxa"/>
            </w:tcMar>
            <w:vAlign w:val="center"/>
          </w:tcPr>
          <w:p w14:paraId="4751DDC5" w14:textId="77777777" w:rsidR="005C3677" w:rsidRDefault="00000000">
            <w:r>
              <w:t>Thursday, October 15, 2026</w:t>
            </w:r>
          </w:p>
        </w:tc>
      </w:tr>
      <w:tr w:rsidR="005C3677" w14:paraId="49BABE50" w14:textId="77777777">
        <w:trPr>
          <w:jc w:val="center"/>
        </w:trPr>
        <w:tc>
          <w:tcPr>
            <w:tcW w:w="2088" w:type="dxa"/>
            <w:shd w:val="clear" w:color="auto" w:fill="F6F1FB"/>
            <w:tcMar>
              <w:top w:w="110" w:type="dxa"/>
              <w:left w:w="120" w:type="dxa"/>
              <w:bottom w:w="110" w:type="dxa"/>
              <w:right w:w="120" w:type="dxa"/>
            </w:tcMar>
            <w:vAlign w:val="center"/>
          </w:tcPr>
          <w:p w14:paraId="14BFDE54"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1FC0FD1B" w14:textId="77777777" w:rsidR="005C3677" w:rsidRDefault="00000000">
            <w:r>
              <w:t>Social Media | Workshop and entertainment highlight</w:t>
            </w:r>
          </w:p>
        </w:tc>
      </w:tr>
    </w:tbl>
    <w:p w14:paraId="1C23E42C" w14:textId="77777777" w:rsidR="005C3677" w:rsidRDefault="005C3677"/>
    <w:p w14:paraId="27F52F0C" w14:textId="77777777" w:rsidR="005C3677" w:rsidRDefault="00000000">
      <w:pPr>
        <w:pStyle w:val="R7Heading2"/>
        <w:spacing w:after="40"/>
      </w:pPr>
      <w:r>
        <w:t>Graphic direction</w:t>
      </w:r>
    </w:p>
    <w:p w14:paraId="041AA8A5" w14:textId="77777777" w:rsidR="005C3677" w:rsidRDefault="00000000">
      <w:pPr>
        <w:pStyle w:val="R7Body"/>
        <w:spacing w:after="80"/>
      </w:pPr>
      <w:r>
        <w:t>Graphic headline: October Is Full of Highlights</w:t>
      </w:r>
      <w:r>
        <w:br/>
      </w:r>
    </w:p>
    <w:p w14:paraId="0DC467C9" w14:textId="77777777" w:rsidR="005C3677" w:rsidRDefault="00000000">
      <w:pPr>
        <w:pStyle w:val="R7Heading2"/>
        <w:spacing w:after="40"/>
      </w:pPr>
      <w:r>
        <w:t>Ready-to-use copy</w:t>
      </w:r>
    </w:p>
    <w:p w14:paraId="42CE3315" w14:textId="77777777" w:rsidR="005C3677" w:rsidRDefault="00000000">
      <w:pPr>
        <w:pStyle w:val="R7Body"/>
        <w:spacing w:after="80"/>
      </w:pPr>
      <w:r>
        <w:t>This month is packed with moments to look forward to.</w:t>
      </w:r>
    </w:p>
    <w:p w14:paraId="7B8A74C8" w14:textId="77777777" w:rsidR="005C3677" w:rsidRDefault="00000000">
      <w:pPr>
        <w:pStyle w:val="R7Body"/>
        <w:spacing w:after="80"/>
      </w:pPr>
      <w:r>
        <w:t>Get ready for meaningful workshops, uplifting entertainment, and a convention atmosphere built around welcome, care, and connection.</w:t>
      </w:r>
    </w:p>
    <w:p w14:paraId="09AF19CA" w14:textId="77777777" w:rsidR="005C3677" w:rsidRDefault="00000000">
      <w:pPr>
        <w:pStyle w:val="R7Body"/>
        <w:spacing w:after="80"/>
      </w:pPr>
      <w:r>
        <w:t>We cannot wait to share this weekend with you.</w:t>
      </w:r>
    </w:p>
    <w:p w14:paraId="1D7D1B0C"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1D3D8496" w14:textId="77777777">
        <w:trPr>
          <w:jc w:val="center"/>
        </w:trPr>
        <w:tc>
          <w:tcPr>
            <w:tcW w:w="2088" w:type="dxa"/>
            <w:shd w:val="clear" w:color="auto" w:fill="F6F1FB"/>
            <w:tcMar>
              <w:top w:w="110" w:type="dxa"/>
              <w:left w:w="120" w:type="dxa"/>
              <w:bottom w:w="110" w:type="dxa"/>
              <w:right w:w="120" w:type="dxa"/>
            </w:tcMar>
            <w:vAlign w:val="center"/>
          </w:tcPr>
          <w:p w14:paraId="63836BD5" w14:textId="77777777" w:rsidR="005C3677" w:rsidRDefault="00000000">
            <w:r>
              <w:rPr>
                <w:b/>
                <w:color w:val="6F4197"/>
              </w:rPr>
              <w:t>Date</w:t>
            </w:r>
          </w:p>
        </w:tc>
        <w:tc>
          <w:tcPr>
            <w:tcW w:w="8568" w:type="dxa"/>
            <w:tcMar>
              <w:top w:w="110" w:type="dxa"/>
              <w:left w:w="120" w:type="dxa"/>
              <w:bottom w:w="110" w:type="dxa"/>
              <w:right w:w="120" w:type="dxa"/>
            </w:tcMar>
            <w:vAlign w:val="center"/>
          </w:tcPr>
          <w:p w14:paraId="43CCA75D" w14:textId="77777777" w:rsidR="005C3677" w:rsidRDefault="00000000">
            <w:r>
              <w:t>Sunday, October 18, 2026</w:t>
            </w:r>
          </w:p>
        </w:tc>
      </w:tr>
      <w:tr w:rsidR="005C3677" w14:paraId="49DC3DEA" w14:textId="77777777">
        <w:trPr>
          <w:jc w:val="center"/>
        </w:trPr>
        <w:tc>
          <w:tcPr>
            <w:tcW w:w="2088" w:type="dxa"/>
            <w:shd w:val="clear" w:color="auto" w:fill="F6F1FB"/>
            <w:tcMar>
              <w:top w:w="110" w:type="dxa"/>
              <w:left w:w="120" w:type="dxa"/>
              <w:bottom w:w="110" w:type="dxa"/>
              <w:right w:w="120" w:type="dxa"/>
            </w:tcMar>
            <w:vAlign w:val="center"/>
          </w:tcPr>
          <w:p w14:paraId="5C143440"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0E255937" w14:textId="77777777" w:rsidR="005C3677" w:rsidRDefault="00000000">
            <w:r>
              <w:t>Social Media | One week to go</w:t>
            </w:r>
          </w:p>
        </w:tc>
      </w:tr>
    </w:tbl>
    <w:p w14:paraId="214016EC" w14:textId="77777777" w:rsidR="005C3677" w:rsidRDefault="005C3677"/>
    <w:p w14:paraId="32BC1834" w14:textId="77777777" w:rsidR="005C3677" w:rsidRDefault="00000000">
      <w:pPr>
        <w:pStyle w:val="R7Heading2"/>
        <w:spacing w:after="40"/>
      </w:pPr>
      <w:r>
        <w:t>Graphic direction</w:t>
      </w:r>
    </w:p>
    <w:p w14:paraId="74F94CC4" w14:textId="77777777" w:rsidR="005C3677" w:rsidRDefault="00000000">
      <w:pPr>
        <w:pStyle w:val="R7Body"/>
        <w:spacing w:after="80"/>
      </w:pPr>
      <w:r>
        <w:t>Graphic headline: One Week to Go</w:t>
      </w:r>
      <w:r>
        <w:br/>
      </w:r>
    </w:p>
    <w:p w14:paraId="1B02FF28" w14:textId="77777777" w:rsidR="005C3677" w:rsidRDefault="00000000">
      <w:pPr>
        <w:pStyle w:val="R7Heading2"/>
        <w:spacing w:after="40"/>
      </w:pPr>
      <w:r>
        <w:t>Ready-to-use copy</w:t>
      </w:r>
    </w:p>
    <w:p w14:paraId="5D03500F" w14:textId="77777777" w:rsidR="005C3677" w:rsidRDefault="00000000">
      <w:pPr>
        <w:pStyle w:val="R7Body"/>
        <w:spacing w:after="80"/>
      </w:pPr>
      <w:r>
        <w:t>One week to go.</w:t>
      </w:r>
    </w:p>
    <w:p w14:paraId="632347EF" w14:textId="77777777" w:rsidR="005C3677" w:rsidRDefault="00000000">
      <w:pPr>
        <w:pStyle w:val="R7Body"/>
        <w:spacing w:after="80"/>
      </w:pPr>
      <w:r>
        <w:t>In just a few days, Region 7 will gather for a weekend of recovery, fellowship, joy, and welcome.</w:t>
      </w:r>
    </w:p>
    <w:p w14:paraId="5B8B78A9" w14:textId="77777777" w:rsidR="005C3677" w:rsidRDefault="00000000">
      <w:pPr>
        <w:pStyle w:val="R7Body"/>
        <w:spacing w:after="80"/>
      </w:pPr>
      <w:r>
        <w:t>We are almost home.</w:t>
      </w:r>
    </w:p>
    <w:p w14:paraId="10A0C743"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7CE86B3F" w14:textId="77777777">
        <w:trPr>
          <w:jc w:val="center"/>
        </w:trPr>
        <w:tc>
          <w:tcPr>
            <w:tcW w:w="2088" w:type="dxa"/>
            <w:shd w:val="clear" w:color="auto" w:fill="F6F1FB"/>
            <w:tcMar>
              <w:top w:w="110" w:type="dxa"/>
              <w:left w:w="120" w:type="dxa"/>
              <w:bottom w:w="110" w:type="dxa"/>
              <w:right w:w="120" w:type="dxa"/>
            </w:tcMar>
            <w:vAlign w:val="center"/>
          </w:tcPr>
          <w:p w14:paraId="0308FCFB" w14:textId="77777777" w:rsidR="005C3677" w:rsidRDefault="00000000">
            <w:r>
              <w:rPr>
                <w:b/>
                <w:color w:val="6F4197"/>
              </w:rPr>
              <w:lastRenderedPageBreak/>
              <w:t>Date</w:t>
            </w:r>
          </w:p>
        </w:tc>
        <w:tc>
          <w:tcPr>
            <w:tcW w:w="8568" w:type="dxa"/>
            <w:tcMar>
              <w:top w:w="110" w:type="dxa"/>
              <w:left w:w="120" w:type="dxa"/>
              <w:bottom w:w="110" w:type="dxa"/>
              <w:right w:w="120" w:type="dxa"/>
            </w:tcMar>
            <w:vAlign w:val="center"/>
          </w:tcPr>
          <w:p w14:paraId="0ADDE009" w14:textId="77777777" w:rsidR="005C3677" w:rsidRDefault="00000000">
            <w:r>
              <w:t>Monday, October 19, 2026</w:t>
            </w:r>
          </w:p>
        </w:tc>
      </w:tr>
      <w:tr w:rsidR="005C3677" w14:paraId="5FCD4A77" w14:textId="77777777">
        <w:trPr>
          <w:jc w:val="center"/>
        </w:trPr>
        <w:tc>
          <w:tcPr>
            <w:tcW w:w="2088" w:type="dxa"/>
            <w:shd w:val="clear" w:color="auto" w:fill="F6F1FB"/>
            <w:tcMar>
              <w:top w:w="110" w:type="dxa"/>
              <w:left w:w="120" w:type="dxa"/>
              <w:bottom w:w="110" w:type="dxa"/>
              <w:right w:w="120" w:type="dxa"/>
            </w:tcMar>
            <w:vAlign w:val="center"/>
          </w:tcPr>
          <w:p w14:paraId="7B6746A3"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440DC863" w14:textId="77777777" w:rsidR="005C3677" w:rsidRDefault="00000000">
            <w:r>
              <w:t>Social Media | Four days to go</w:t>
            </w:r>
          </w:p>
        </w:tc>
      </w:tr>
    </w:tbl>
    <w:p w14:paraId="61AEA287" w14:textId="77777777" w:rsidR="005C3677" w:rsidRDefault="005C3677"/>
    <w:p w14:paraId="039DF315" w14:textId="77777777" w:rsidR="005C3677" w:rsidRDefault="00000000">
      <w:pPr>
        <w:pStyle w:val="R7Heading2"/>
        <w:spacing w:after="40"/>
      </w:pPr>
      <w:r>
        <w:t>Graphic direction</w:t>
      </w:r>
    </w:p>
    <w:p w14:paraId="5D831E88" w14:textId="77777777" w:rsidR="005C3677" w:rsidRDefault="00000000">
      <w:pPr>
        <w:pStyle w:val="R7Body"/>
        <w:spacing w:after="80"/>
      </w:pPr>
      <w:r>
        <w:t>Graphic headline: 4 Days to Go</w:t>
      </w:r>
      <w:r>
        <w:br/>
      </w:r>
    </w:p>
    <w:p w14:paraId="0A372033" w14:textId="77777777" w:rsidR="005C3677" w:rsidRDefault="00000000">
      <w:pPr>
        <w:pStyle w:val="R7Heading2"/>
        <w:spacing w:after="40"/>
      </w:pPr>
      <w:r>
        <w:t>Ready-to-use copy</w:t>
      </w:r>
    </w:p>
    <w:p w14:paraId="7FDB015E" w14:textId="77777777" w:rsidR="005C3677" w:rsidRDefault="00000000">
      <w:pPr>
        <w:pStyle w:val="R7Body"/>
        <w:spacing w:after="80"/>
      </w:pPr>
      <w:r>
        <w:t>The countdown is real.</w:t>
      </w:r>
    </w:p>
    <w:p w14:paraId="0FD05FDF" w14:textId="77777777" w:rsidR="005C3677" w:rsidRDefault="00000000">
      <w:pPr>
        <w:pStyle w:val="R7Body"/>
        <w:spacing w:after="80"/>
      </w:pPr>
      <w:r>
        <w:t>In just a few days, Region 7 will gather for a weekend filled with recovery, connection, laughter, support, and welcome.</w:t>
      </w:r>
    </w:p>
    <w:p w14:paraId="47FAB711" w14:textId="77777777" w:rsidR="005C3677" w:rsidRDefault="00000000">
      <w:pPr>
        <w:pStyle w:val="R7Body"/>
        <w:spacing w:after="80"/>
      </w:pPr>
      <w:r>
        <w:t>We are getting ready to open our arms and our hearts.</w:t>
      </w:r>
    </w:p>
    <w:p w14:paraId="784DE4D5"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56009AE4" w14:textId="77777777">
        <w:trPr>
          <w:jc w:val="center"/>
        </w:trPr>
        <w:tc>
          <w:tcPr>
            <w:tcW w:w="2088" w:type="dxa"/>
            <w:shd w:val="clear" w:color="auto" w:fill="F6F1FB"/>
            <w:tcMar>
              <w:top w:w="110" w:type="dxa"/>
              <w:left w:w="120" w:type="dxa"/>
              <w:bottom w:w="110" w:type="dxa"/>
              <w:right w:w="120" w:type="dxa"/>
            </w:tcMar>
            <w:vAlign w:val="center"/>
          </w:tcPr>
          <w:p w14:paraId="5F50C187" w14:textId="77777777" w:rsidR="005C3677" w:rsidRDefault="00000000">
            <w:r>
              <w:rPr>
                <w:b/>
                <w:color w:val="6F4197"/>
              </w:rPr>
              <w:t>Date</w:t>
            </w:r>
          </w:p>
        </w:tc>
        <w:tc>
          <w:tcPr>
            <w:tcW w:w="8568" w:type="dxa"/>
            <w:tcMar>
              <w:top w:w="110" w:type="dxa"/>
              <w:left w:w="120" w:type="dxa"/>
              <w:bottom w:w="110" w:type="dxa"/>
              <w:right w:w="120" w:type="dxa"/>
            </w:tcMar>
            <w:vAlign w:val="center"/>
          </w:tcPr>
          <w:p w14:paraId="381D4584" w14:textId="77777777" w:rsidR="005C3677" w:rsidRDefault="00000000">
            <w:r>
              <w:t>Tuesday, October 20, 2026</w:t>
            </w:r>
          </w:p>
        </w:tc>
      </w:tr>
      <w:tr w:rsidR="005C3677" w14:paraId="55186108" w14:textId="77777777">
        <w:trPr>
          <w:jc w:val="center"/>
        </w:trPr>
        <w:tc>
          <w:tcPr>
            <w:tcW w:w="2088" w:type="dxa"/>
            <w:shd w:val="clear" w:color="auto" w:fill="F6F1FB"/>
            <w:tcMar>
              <w:top w:w="110" w:type="dxa"/>
              <w:left w:w="120" w:type="dxa"/>
              <w:bottom w:w="110" w:type="dxa"/>
              <w:right w:w="120" w:type="dxa"/>
            </w:tcMar>
            <w:vAlign w:val="center"/>
          </w:tcPr>
          <w:p w14:paraId="7042F0AC"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5317DA23" w14:textId="77777777" w:rsidR="005C3677" w:rsidRDefault="00000000">
            <w:r>
              <w:t>Email | Final details email</w:t>
            </w:r>
          </w:p>
        </w:tc>
      </w:tr>
    </w:tbl>
    <w:p w14:paraId="234F5476" w14:textId="77777777" w:rsidR="005C3677" w:rsidRDefault="005C3677"/>
    <w:p w14:paraId="35680391" w14:textId="77777777" w:rsidR="005C3677" w:rsidRDefault="00000000">
      <w:pPr>
        <w:pStyle w:val="R7Heading2"/>
        <w:spacing w:after="40"/>
      </w:pPr>
      <w:r>
        <w:t>Graphic direction</w:t>
      </w:r>
    </w:p>
    <w:p w14:paraId="725D9D33" w14:textId="77777777" w:rsidR="005C3677" w:rsidRDefault="00000000">
      <w:pPr>
        <w:pStyle w:val="R7Body"/>
        <w:spacing w:after="80"/>
      </w:pPr>
      <w:r>
        <w:t>Email banner: Final Details</w:t>
      </w:r>
      <w:r>
        <w:br/>
      </w:r>
    </w:p>
    <w:p w14:paraId="0C64B154" w14:textId="77777777" w:rsidR="005C3677" w:rsidRDefault="00000000">
      <w:pPr>
        <w:pStyle w:val="R7Heading2"/>
        <w:spacing w:after="40"/>
      </w:pPr>
      <w:r>
        <w:t>Ready-to-use copy</w:t>
      </w:r>
    </w:p>
    <w:p w14:paraId="0DF3AA7A" w14:textId="77777777" w:rsidR="005C3677" w:rsidRDefault="00000000">
      <w:pPr>
        <w:pStyle w:val="R7Body"/>
        <w:spacing w:after="80"/>
      </w:pPr>
      <w:r>
        <w:t>Subject: Final Details for Region 7 Convention 2026</w:t>
      </w:r>
    </w:p>
    <w:p w14:paraId="57DFBE52" w14:textId="77777777" w:rsidR="005C3677" w:rsidRDefault="00000000">
      <w:pPr>
        <w:pStyle w:val="R7Body"/>
        <w:spacing w:after="80"/>
      </w:pPr>
      <w:r>
        <w:t>Dear Attendees,</w:t>
      </w:r>
    </w:p>
    <w:p w14:paraId="3D952BE0" w14:textId="77777777" w:rsidR="005C3677" w:rsidRDefault="00000000">
      <w:pPr>
        <w:pStyle w:val="R7Body"/>
        <w:spacing w:after="80"/>
      </w:pPr>
      <w:r>
        <w:t>The 2026 Region 7 Convention begins this week, and we are so excited to welcome you.</w:t>
      </w:r>
    </w:p>
    <w:p w14:paraId="1EC11348" w14:textId="77777777" w:rsidR="005C3677" w:rsidRDefault="00000000">
      <w:pPr>
        <w:pStyle w:val="R7Body"/>
        <w:spacing w:after="80"/>
      </w:pPr>
      <w:r>
        <w:t>As you prepare to join us, here are your final details:</w:t>
      </w:r>
    </w:p>
    <w:p w14:paraId="700D8200" w14:textId="77777777" w:rsidR="005C3677" w:rsidRDefault="00000000">
      <w:pPr>
        <w:pStyle w:val="R7Body"/>
        <w:spacing w:after="80"/>
      </w:pPr>
      <w:r>
        <w:lastRenderedPageBreak/>
        <w:t>Convention location: [insert venue]</w:t>
      </w:r>
      <w:r>
        <w:br/>
        <w:t>Parking information: [insert details]</w:t>
      </w:r>
      <w:r>
        <w:br/>
        <w:t>Arrival and check in information: [insert details]</w:t>
      </w:r>
      <w:r>
        <w:br/>
        <w:t>Accessibility and support information: [insert details]</w:t>
      </w:r>
      <w:r>
        <w:br/>
        <w:t>Questions before arrival: [insert contact]</w:t>
      </w:r>
    </w:p>
    <w:p w14:paraId="514139D4" w14:textId="77777777" w:rsidR="005C3677" w:rsidRDefault="00000000">
      <w:pPr>
        <w:pStyle w:val="R7Body"/>
        <w:spacing w:after="80"/>
      </w:pPr>
      <w:r>
        <w:t>We are looking forward to a weekend full of welcome, connection, and fellowship.</w:t>
      </w:r>
    </w:p>
    <w:p w14:paraId="4E544F5C" w14:textId="77777777" w:rsidR="005C3677" w:rsidRDefault="00000000">
      <w:pPr>
        <w:pStyle w:val="R7Body"/>
        <w:spacing w:after="80"/>
      </w:pPr>
      <w:r>
        <w:t>I Put My Hand In Yours, Welcome Home</w:t>
      </w:r>
    </w:p>
    <w:p w14:paraId="137551FE" w14:textId="77777777" w:rsidR="005C3677" w:rsidRDefault="00000000">
      <w:pPr>
        <w:pStyle w:val="R7Body"/>
        <w:spacing w:after="80"/>
      </w:pPr>
      <w:r>
        <w:t>Safe travels, and we will see you soon.</w:t>
      </w:r>
    </w:p>
    <w:p w14:paraId="16D74163" w14:textId="77777777" w:rsidR="005C3677" w:rsidRDefault="00000000">
      <w:pPr>
        <w:pStyle w:val="R7Body"/>
        <w:spacing w:after="80"/>
      </w:pPr>
      <w:r>
        <w:t>In fellowship,</w:t>
      </w:r>
      <w:r>
        <w:br/>
        <w:t>Region 7 Convention Team</w:t>
      </w:r>
    </w:p>
    <w:p w14:paraId="5AF42AB6"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121B1F5E" w14:textId="77777777">
        <w:trPr>
          <w:jc w:val="center"/>
        </w:trPr>
        <w:tc>
          <w:tcPr>
            <w:tcW w:w="2088" w:type="dxa"/>
            <w:shd w:val="clear" w:color="auto" w:fill="F6F1FB"/>
            <w:tcMar>
              <w:top w:w="110" w:type="dxa"/>
              <w:left w:w="120" w:type="dxa"/>
              <w:bottom w:w="110" w:type="dxa"/>
              <w:right w:w="120" w:type="dxa"/>
            </w:tcMar>
            <w:vAlign w:val="center"/>
          </w:tcPr>
          <w:p w14:paraId="64176759" w14:textId="77777777" w:rsidR="005C3677" w:rsidRDefault="00000000">
            <w:r>
              <w:rPr>
                <w:b/>
                <w:color w:val="6F4197"/>
              </w:rPr>
              <w:t>Date</w:t>
            </w:r>
          </w:p>
        </w:tc>
        <w:tc>
          <w:tcPr>
            <w:tcW w:w="8568" w:type="dxa"/>
            <w:tcMar>
              <w:top w:w="110" w:type="dxa"/>
              <w:left w:w="120" w:type="dxa"/>
              <w:bottom w:w="110" w:type="dxa"/>
              <w:right w:w="120" w:type="dxa"/>
            </w:tcMar>
            <w:vAlign w:val="center"/>
          </w:tcPr>
          <w:p w14:paraId="70E4BC5D" w14:textId="77777777" w:rsidR="005C3677" w:rsidRDefault="00000000">
            <w:r>
              <w:t>Tuesday, October 20, 2026</w:t>
            </w:r>
          </w:p>
        </w:tc>
      </w:tr>
      <w:tr w:rsidR="005C3677" w14:paraId="4780CBFA" w14:textId="77777777">
        <w:trPr>
          <w:jc w:val="center"/>
        </w:trPr>
        <w:tc>
          <w:tcPr>
            <w:tcW w:w="2088" w:type="dxa"/>
            <w:shd w:val="clear" w:color="auto" w:fill="F6F1FB"/>
            <w:tcMar>
              <w:top w:w="110" w:type="dxa"/>
              <w:left w:w="120" w:type="dxa"/>
              <w:bottom w:w="110" w:type="dxa"/>
              <w:right w:w="120" w:type="dxa"/>
            </w:tcMar>
            <w:vAlign w:val="center"/>
          </w:tcPr>
          <w:p w14:paraId="358F1C0F"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4E344D28" w14:textId="77777777" w:rsidR="005C3677" w:rsidRDefault="00000000">
            <w:r>
              <w:t>Social Media | Arrival and parking reminder</w:t>
            </w:r>
          </w:p>
        </w:tc>
      </w:tr>
    </w:tbl>
    <w:p w14:paraId="331E047F" w14:textId="77777777" w:rsidR="005C3677" w:rsidRDefault="005C3677"/>
    <w:p w14:paraId="219F4B57" w14:textId="77777777" w:rsidR="005C3677" w:rsidRDefault="00000000">
      <w:pPr>
        <w:pStyle w:val="R7Heading2"/>
        <w:spacing w:after="40"/>
      </w:pPr>
      <w:r>
        <w:t>Graphic direction</w:t>
      </w:r>
    </w:p>
    <w:p w14:paraId="7719FBDA" w14:textId="77777777" w:rsidR="005C3677" w:rsidRDefault="00000000">
      <w:pPr>
        <w:pStyle w:val="R7Body"/>
        <w:spacing w:after="80"/>
      </w:pPr>
      <w:r>
        <w:t>Graphic headline: We Are Ready to Welcome You</w:t>
      </w:r>
      <w:r>
        <w:br/>
      </w:r>
    </w:p>
    <w:p w14:paraId="3ADFE3B0" w14:textId="77777777" w:rsidR="005C3677" w:rsidRDefault="00000000">
      <w:pPr>
        <w:pStyle w:val="R7Heading2"/>
        <w:spacing w:after="40"/>
      </w:pPr>
      <w:r>
        <w:t>Ready-to-use copy</w:t>
      </w:r>
    </w:p>
    <w:p w14:paraId="3A2EBCC4" w14:textId="77777777" w:rsidR="005C3677" w:rsidRDefault="00000000">
      <w:pPr>
        <w:pStyle w:val="R7Body"/>
        <w:spacing w:after="80"/>
      </w:pPr>
      <w:r>
        <w:t>Final details are here.</w:t>
      </w:r>
    </w:p>
    <w:p w14:paraId="2E0C7F46" w14:textId="77777777" w:rsidR="005C3677" w:rsidRDefault="00000000">
      <w:pPr>
        <w:pStyle w:val="R7Body"/>
        <w:spacing w:after="80"/>
      </w:pPr>
      <w:r>
        <w:t>Check your arrival, parking, and access information, and get ready for a weekend of connection, care, and welcome.</w:t>
      </w:r>
    </w:p>
    <w:p w14:paraId="307B72A1" w14:textId="77777777" w:rsidR="005C3677" w:rsidRDefault="00000000">
      <w:pPr>
        <w:pStyle w:val="R7Body"/>
        <w:spacing w:after="80"/>
      </w:pPr>
      <w:r>
        <w:t>We will see you soon.</w:t>
      </w:r>
    </w:p>
    <w:p w14:paraId="0AE947EF"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225F1465" w14:textId="77777777">
        <w:trPr>
          <w:jc w:val="center"/>
        </w:trPr>
        <w:tc>
          <w:tcPr>
            <w:tcW w:w="2088" w:type="dxa"/>
            <w:shd w:val="clear" w:color="auto" w:fill="F6F1FB"/>
            <w:tcMar>
              <w:top w:w="110" w:type="dxa"/>
              <w:left w:w="120" w:type="dxa"/>
              <w:bottom w:w="110" w:type="dxa"/>
              <w:right w:w="120" w:type="dxa"/>
            </w:tcMar>
            <w:vAlign w:val="center"/>
          </w:tcPr>
          <w:p w14:paraId="32794D34" w14:textId="77777777" w:rsidR="005C3677" w:rsidRDefault="00000000">
            <w:r>
              <w:rPr>
                <w:b/>
                <w:color w:val="6F4197"/>
              </w:rPr>
              <w:t>Date</w:t>
            </w:r>
          </w:p>
        </w:tc>
        <w:tc>
          <w:tcPr>
            <w:tcW w:w="8568" w:type="dxa"/>
            <w:tcMar>
              <w:top w:w="110" w:type="dxa"/>
              <w:left w:w="120" w:type="dxa"/>
              <w:bottom w:w="110" w:type="dxa"/>
              <w:right w:w="120" w:type="dxa"/>
            </w:tcMar>
            <w:vAlign w:val="center"/>
          </w:tcPr>
          <w:p w14:paraId="72939243" w14:textId="77777777" w:rsidR="005C3677" w:rsidRDefault="00000000">
            <w:r>
              <w:t>Wednesday, October 21, 2026</w:t>
            </w:r>
          </w:p>
        </w:tc>
      </w:tr>
      <w:tr w:rsidR="005C3677" w14:paraId="245403CD" w14:textId="77777777">
        <w:trPr>
          <w:jc w:val="center"/>
        </w:trPr>
        <w:tc>
          <w:tcPr>
            <w:tcW w:w="2088" w:type="dxa"/>
            <w:shd w:val="clear" w:color="auto" w:fill="F6F1FB"/>
            <w:tcMar>
              <w:top w:w="110" w:type="dxa"/>
              <w:left w:w="120" w:type="dxa"/>
              <w:bottom w:w="110" w:type="dxa"/>
              <w:right w:w="120" w:type="dxa"/>
            </w:tcMar>
            <w:vAlign w:val="center"/>
          </w:tcPr>
          <w:p w14:paraId="349E2A81" w14:textId="77777777" w:rsidR="005C3677" w:rsidRDefault="00000000">
            <w:r>
              <w:rPr>
                <w:b/>
                <w:color w:val="6F4197"/>
              </w:rPr>
              <w:lastRenderedPageBreak/>
              <w:t>Channel / asset</w:t>
            </w:r>
          </w:p>
        </w:tc>
        <w:tc>
          <w:tcPr>
            <w:tcW w:w="8568" w:type="dxa"/>
            <w:tcMar>
              <w:top w:w="110" w:type="dxa"/>
              <w:left w:w="120" w:type="dxa"/>
              <w:bottom w:w="110" w:type="dxa"/>
              <w:right w:w="120" w:type="dxa"/>
            </w:tcMar>
            <w:vAlign w:val="center"/>
          </w:tcPr>
          <w:p w14:paraId="32D1591A" w14:textId="77777777" w:rsidR="005C3677" w:rsidRDefault="00000000">
            <w:r>
              <w:t>Social Media | Two days to go</w:t>
            </w:r>
          </w:p>
        </w:tc>
      </w:tr>
    </w:tbl>
    <w:p w14:paraId="4622A2A5" w14:textId="77777777" w:rsidR="005C3677" w:rsidRDefault="005C3677"/>
    <w:p w14:paraId="39C65F3F" w14:textId="77777777" w:rsidR="005C3677" w:rsidRDefault="00000000">
      <w:pPr>
        <w:pStyle w:val="R7Heading2"/>
        <w:spacing w:after="40"/>
      </w:pPr>
      <w:r>
        <w:t>Graphic direction</w:t>
      </w:r>
    </w:p>
    <w:p w14:paraId="0A40BC6C" w14:textId="77777777" w:rsidR="005C3677" w:rsidRDefault="00000000">
      <w:pPr>
        <w:pStyle w:val="R7Body"/>
        <w:spacing w:after="80"/>
      </w:pPr>
      <w:r>
        <w:t>Graphic headline: 2 Days to Go</w:t>
      </w:r>
      <w:r>
        <w:br/>
      </w:r>
    </w:p>
    <w:p w14:paraId="7089281D" w14:textId="77777777" w:rsidR="005C3677" w:rsidRDefault="00000000">
      <w:pPr>
        <w:pStyle w:val="R7Heading2"/>
        <w:spacing w:after="40"/>
      </w:pPr>
      <w:r>
        <w:t>Ready-to-use copy</w:t>
      </w:r>
    </w:p>
    <w:p w14:paraId="58D4D92B" w14:textId="77777777" w:rsidR="005C3677" w:rsidRDefault="00000000">
      <w:pPr>
        <w:pStyle w:val="R7Body"/>
        <w:spacing w:after="80"/>
      </w:pPr>
      <w:r>
        <w:t>Two more days.</w:t>
      </w:r>
    </w:p>
    <w:p w14:paraId="789C318A" w14:textId="77777777" w:rsidR="005C3677" w:rsidRDefault="00000000">
      <w:pPr>
        <w:pStyle w:val="R7Body"/>
        <w:spacing w:after="80"/>
      </w:pPr>
      <w:r>
        <w:t>The planning, the preparation, the teamwork, and the excitement are all coming together.</w:t>
      </w:r>
    </w:p>
    <w:p w14:paraId="1B25830E" w14:textId="77777777" w:rsidR="005C3677" w:rsidRDefault="00000000">
      <w:pPr>
        <w:pStyle w:val="R7Body"/>
        <w:spacing w:after="80"/>
      </w:pPr>
      <w:r>
        <w:t>Region 7 Convention 2026 is almost here, and we cannot wait to welcome you.</w:t>
      </w:r>
    </w:p>
    <w:p w14:paraId="092176BF"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359CE152" w14:textId="77777777">
        <w:trPr>
          <w:jc w:val="center"/>
        </w:trPr>
        <w:tc>
          <w:tcPr>
            <w:tcW w:w="2088" w:type="dxa"/>
            <w:shd w:val="clear" w:color="auto" w:fill="F6F1FB"/>
            <w:tcMar>
              <w:top w:w="110" w:type="dxa"/>
              <w:left w:w="120" w:type="dxa"/>
              <w:bottom w:w="110" w:type="dxa"/>
              <w:right w:w="120" w:type="dxa"/>
            </w:tcMar>
            <w:vAlign w:val="center"/>
          </w:tcPr>
          <w:p w14:paraId="63D53BE0" w14:textId="77777777" w:rsidR="005C3677" w:rsidRDefault="00000000">
            <w:r>
              <w:rPr>
                <w:b/>
                <w:color w:val="6F4197"/>
              </w:rPr>
              <w:t>Date</w:t>
            </w:r>
          </w:p>
        </w:tc>
        <w:tc>
          <w:tcPr>
            <w:tcW w:w="8568" w:type="dxa"/>
            <w:tcMar>
              <w:top w:w="110" w:type="dxa"/>
              <w:left w:w="120" w:type="dxa"/>
              <w:bottom w:w="110" w:type="dxa"/>
              <w:right w:w="120" w:type="dxa"/>
            </w:tcMar>
            <w:vAlign w:val="center"/>
          </w:tcPr>
          <w:p w14:paraId="0666ECF3" w14:textId="77777777" w:rsidR="005C3677" w:rsidRDefault="00000000">
            <w:r>
              <w:t>Thursday, October 22, 2026</w:t>
            </w:r>
          </w:p>
        </w:tc>
      </w:tr>
      <w:tr w:rsidR="005C3677" w14:paraId="3F8AE8D9" w14:textId="77777777">
        <w:trPr>
          <w:jc w:val="center"/>
        </w:trPr>
        <w:tc>
          <w:tcPr>
            <w:tcW w:w="2088" w:type="dxa"/>
            <w:shd w:val="clear" w:color="auto" w:fill="F6F1FB"/>
            <w:tcMar>
              <w:top w:w="110" w:type="dxa"/>
              <w:left w:w="120" w:type="dxa"/>
              <w:bottom w:w="110" w:type="dxa"/>
              <w:right w:w="120" w:type="dxa"/>
            </w:tcMar>
            <w:vAlign w:val="center"/>
          </w:tcPr>
          <w:p w14:paraId="5E7CE5B9"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7885C95D" w14:textId="77777777" w:rsidR="005C3677" w:rsidRDefault="00000000">
            <w:r>
              <w:t>Social Media | Tomorrow is the day</w:t>
            </w:r>
          </w:p>
        </w:tc>
      </w:tr>
    </w:tbl>
    <w:p w14:paraId="4F13B49B" w14:textId="77777777" w:rsidR="005C3677" w:rsidRDefault="005C3677"/>
    <w:p w14:paraId="42048E1A" w14:textId="77777777" w:rsidR="005C3677" w:rsidRDefault="00000000">
      <w:pPr>
        <w:pStyle w:val="R7Heading2"/>
        <w:spacing w:after="40"/>
      </w:pPr>
      <w:r>
        <w:t>Graphic direction</w:t>
      </w:r>
    </w:p>
    <w:p w14:paraId="43CC5596" w14:textId="77777777" w:rsidR="005C3677" w:rsidRDefault="00000000">
      <w:pPr>
        <w:pStyle w:val="R7Body"/>
        <w:spacing w:after="80"/>
      </w:pPr>
      <w:r>
        <w:t>Graphic headline: Tomorrow Is the Day</w:t>
      </w:r>
      <w:r>
        <w:br/>
      </w:r>
    </w:p>
    <w:p w14:paraId="10FC22AD" w14:textId="77777777" w:rsidR="005C3677" w:rsidRDefault="00000000">
      <w:pPr>
        <w:pStyle w:val="R7Heading2"/>
        <w:spacing w:after="40"/>
      </w:pPr>
      <w:r>
        <w:t>Ready-to-use copy</w:t>
      </w:r>
    </w:p>
    <w:p w14:paraId="33CB0FC1" w14:textId="77777777" w:rsidR="005C3677" w:rsidRDefault="00000000">
      <w:pPr>
        <w:pStyle w:val="R7Body"/>
        <w:spacing w:after="80"/>
      </w:pPr>
      <w:r>
        <w:t>Tomorrow is the day.</w:t>
      </w:r>
    </w:p>
    <w:p w14:paraId="10282ED7" w14:textId="77777777" w:rsidR="005C3677" w:rsidRDefault="00000000">
      <w:pPr>
        <w:pStyle w:val="R7Body"/>
        <w:spacing w:after="80"/>
      </w:pPr>
      <w:r>
        <w:t>Travel safely, arrive with an open heart, and know that a warm welcome is waiting for you.</w:t>
      </w:r>
    </w:p>
    <w:p w14:paraId="7099ABC5" w14:textId="77777777" w:rsidR="005C3677" w:rsidRDefault="00000000">
      <w:pPr>
        <w:pStyle w:val="R7Body"/>
        <w:spacing w:after="80"/>
      </w:pPr>
      <w:r>
        <w:t>I Put My Hand In Yours, Welcome Home</w:t>
      </w:r>
    </w:p>
    <w:p w14:paraId="525F9136"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34E36A4F" w14:textId="77777777">
        <w:trPr>
          <w:jc w:val="center"/>
        </w:trPr>
        <w:tc>
          <w:tcPr>
            <w:tcW w:w="2088" w:type="dxa"/>
            <w:shd w:val="clear" w:color="auto" w:fill="F6F1FB"/>
            <w:tcMar>
              <w:top w:w="110" w:type="dxa"/>
              <w:left w:w="120" w:type="dxa"/>
              <w:bottom w:w="110" w:type="dxa"/>
              <w:right w:w="120" w:type="dxa"/>
            </w:tcMar>
            <w:vAlign w:val="center"/>
          </w:tcPr>
          <w:p w14:paraId="3752AD25" w14:textId="77777777" w:rsidR="005C3677" w:rsidRDefault="00000000">
            <w:r>
              <w:rPr>
                <w:b/>
                <w:color w:val="6F4197"/>
              </w:rPr>
              <w:lastRenderedPageBreak/>
              <w:t>Date</w:t>
            </w:r>
          </w:p>
        </w:tc>
        <w:tc>
          <w:tcPr>
            <w:tcW w:w="8568" w:type="dxa"/>
            <w:tcMar>
              <w:top w:w="110" w:type="dxa"/>
              <w:left w:w="120" w:type="dxa"/>
              <w:bottom w:w="110" w:type="dxa"/>
              <w:right w:w="120" w:type="dxa"/>
            </w:tcMar>
            <w:vAlign w:val="center"/>
          </w:tcPr>
          <w:p w14:paraId="79C926D3" w14:textId="77777777" w:rsidR="005C3677" w:rsidRDefault="00000000">
            <w:r>
              <w:t>Friday, October 23, 2026</w:t>
            </w:r>
          </w:p>
        </w:tc>
      </w:tr>
      <w:tr w:rsidR="005C3677" w14:paraId="064E36E1" w14:textId="77777777">
        <w:trPr>
          <w:jc w:val="center"/>
        </w:trPr>
        <w:tc>
          <w:tcPr>
            <w:tcW w:w="2088" w:type="dxa"/>
            <w:shd w:val="clear" w:color="auto" w:fill="F6F1FB"/>
            <w:tcMar>
              <w:top w:w="110" w:type="dxa"/>
              <w:left w:w="120" w:type="dxa"/>
              <w:bottom w:w="110" w:type="dxa"/>
              <w:right w:w="120" w:type="dxa"/>
            </w:tcMar>
            <w:vAlign w:val="center"/>
          </w:tcPr>
          <w:p w14:paraId="137223B5"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1CD0836A" w14:textId="77777777" w:rsidR="005C3677" w:rsidRDefault="00000000">
            <w:r>
              <w:t>Social Media | Convention starts today</w:t>
            </w:r>
          </w:p>
        </w:tc>
      </w:tr>
    </w:tbl>
    <w:p w14:paraId="019C0027" w14:textId="77777777" w:rsidR="005C3677" w:rsidRDefault="005C3677"/>
    <w:p w14:paraId="58BE844D" w14:textId="77777777" w:rsidR="005C3677" w:rsidRDefault="00000000">
      <w:pPr>
        <w:pStyle w:val="R7Heading2"/>
        <w:spacing w:after="40"/>
      </w:pPr>
      <w:r>
        <w:t>Graphic direction</w:t>
      </w:r>
    </w:p>
    <w:p w14:paraId="1FE6574A" w14:textId="77777777" w:rsidR="005C3677" w:rsidRDefault="00000000">
      <w:pPr>
        <w:pStyle w:val="R7Body"/>
        <w:spacing w:after="80"/>
      </w:pPr>
      <w:r>
        <w:t>Graphic headline: Welcome Home</w:t>
      </w:r>
      <w:r>
        <w:br/>
      </w:r>
    </w:p>
    <w:p w14:paraId="62AF849A" w14:textId="77777777" w:rsidR="005C3677" w:rsidRDefault="00000000">
      <w:pPr>
        <w:pStyle w:val="R7Heading2"/>
        <w:spacing w:after="40"/>
      </w:pPr>
      <w:r>
        <w:t>Ready-to-use copy</w:t>
      </w:r>
    </w:p>
    <w:p w14:paraId="027EF62B" w14:textId="77777777" w:rsidR="005C3677" w:rsidRDefault="00000000">
      <w:pPr>
        <w:pStyle w:val="R7Body"/>
        <w:spacing w:after="80"/>
      </w:pPr>
      <w:r>
        <w:t>Today is the day.</w:t>
      </w:r>
    </w:p>
    <w:p w14:paraId="5BB68A83" w14:textId="77777777" w:rsidR="005C3677" w:rsidRDefault="00000000">
      <w:pPr>
        <w:pStyle w:val="R7Body"/>
        <w:spacing w:after="80"/>
      </w:pPr>
      <w:r>
        <w:t>Welcome to the 2026 Region 7 Convention.</w:t>
      </w:r>
    </w:p>
    <w:p w14:paraId="04ECBAF5" w14:textId="77777777" w:rsidR="005C3677" w:rsidRDefault="00000000">
      <w:pPr>
        <w:pStyle w:val="R7Body"/>
        <w:spacing w:after="80"/>
      </w:pPr>
      <w:r>
        <w:t>We are so grateful to gather for a weekend rooted in fellowship, recovery, and connection.</w:t>
      </w:r>
    </w:p>
    <w:p w14:paraId="08CCFAAF" w14:textId="77777777" w:rsidR="005C3677" w:rsidRDefault="00000000">
      <w:pPr>
        <w:pStyle w:val="R7Body"/>
        <w:spacing w:after="80"/>
      </w:pPr>
      <w:r>
        <w:t>I Put My Hand In Yours, Welcome Home</w:t>
      </w:r>
    </w:p>
    <w:p w14:paraId="3AB9CF76"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7F0FBB42" w14:textId="77777777">
        <w:trPr>
          <w:jc w:val="center"/>
        </w:trPr>
        <w:tc>
          <w:tcPr>
            <w:tcW w:w="2088" w:type="dxa"/>
            <w:shd w:val="clear" w:color="auto" w:fill="F6F1FB"/>
            <w:tcMar>
              <w:top w:w="110" w:type="dxa"/>
              <w:left w:w="120" w:type="dxa"/>
              <w:bottom w:w="110" w:type="dxa"/>
              <w:right w:w="120" w:type="dxa"/>
            </w:tcMar>
            <w:vAlign w:val="center"/>
          </w:tcPr>
          <w:p w14:paraId="0558AB13" w14:textId="77777777" w:rsidR="005C3677" w:rsidRDefault="00000000">
            <w:r>
              <w:rPr>
                <w:b/>
                <w:color w:val="6F4197"/>
              </w:rPr>
              <w:t>Date</w:t>
            </w:r>
          </w:p>
        </w:tc>
        <w:tc>
          <w:tcPr>
            <w:tcW w:w="8568" w:type="dxa"/>
            <w:tcMar>
              <w:top w:w="110" w:type="dxa"/>
              <w:left w:w="120" w:type="dxa"/>
              <w:bottom w:w="110" w:type="dxa"/>
              <w:right w:w="120" w:type="dxa"/>
            </w:tcMar>
            <w:vAlign w:val="center"/>
          </w:tcPr>
          <w:p w14:paraId="35A7BD23" w14:textId="77777777" w:rsidR="005C3677" w:rsidRDefault="00000000">
            <w:r>
              <w:t>Saturday, October 24, 2026</w:t>
            </w:r>
          </w:p>
        </w:tc>
      </w:tr>
      <w:tr w:rsidR="005C3677" w14:paraId="3BB86215" w14:textId="77777777">
        <w:trPr>
          <w:jc w:val="center"/>
        </w:trPr>
        <w:tc>
          <w:tcPr>
            <w:tcW w:w="2088" w:type="dxa"/>
            <w:shd w:val="clear" w:color="auto" w:fill="F6F1FB"/>
            <w:tcMar>
              <w:top w:w="110" w:type="dxa"/>
              <w:left w:w="120" w:type="dxa"/>
              <w:bottom w:w="110" w:type="dxa"/>
              <w:right w:w="120" w:type="dxa"/>
            </w:tcMar>
            <w:vAlign w:val="center"/>
          </w:tcPr>
          <w:p w14:paraId="198FC120"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3AF09CB3" w14:textId="77777777" w:rsidR="005C3677" w:rsidRDefault="00000000">
            <w:r>
              <w:t>Social Media | Day two highlight</w:t>
            </w:r>
          </w:p>
        </w:tc>
      </w:tr>
    </w:tbl>
    <w:p w14:paraId="2B979E6A" w14:textId="77777777" w:rsidR="005C3677" w:rsidRDefault="005C3677"/>
    <w:p w14:paraId="72A519BA" w14:textId="77777777" w:rsidR="005C3677" w:rsidRDefault="00000000">
      <w:pPr>
        <w:pStyle w:val="R7Heading2"/>
        <w:spacing w:after="40"/>
      </w:pPr>
      <w:r>
        <w:t>Graphic direction</w:t>
      </w:r>
    </w:p>
    <w:p w14:paraId="42D8F0E0" w14:textId="77777777" w:rsidR="005C3677" w:rsidRDefault="00000000">
      <w:pPr>
        <w:pStyle w:val="R7Body"/>
        <w:spacing w:after="80"/>
      </w:pPr>
      <w:r>
        <w:t>Graphic headline: Day Two</w:t>
      </w:r>
      <w:r>
        <w:br/>
      </w:r>
    </w:p>
    <w:p w14:paraId="179DA867" w14:textId="77777777" w:rsidR="005C3677" w:rsidRDefault="00000000">
      <w:pPr>
        <w:pStyle w:val="R7Heading2"/>
        <w:spacing w:after="40"/>
      </w:pPr>
      <w:r>
        <w:t>Ready-to-use copy</w:t>
      </w:r>
    </w:p>
    <w:p w14:paraId="165247E5" w14:textId="77777777" w:rsidR="005C3677" w:rsidRDefault="00000000">
      <w:pPr>
        <w:pStyle w:val="R7Body"/>
        <w:spacing w:after="80"/>
      </w:pPr>
      <w:r>
        <w:t>Day two is underway, and the spirit of this convention is alive in every greeting, every shared moment, and every connection being made.</w:t>
      </w:r>
    </w:p>
    <w:p w14:paraId="6D9CD2D0" w14:textId="77777777" w:rsidR="005C3677" w:rsidRDefault="00000000">
      <w:pPr>
        <w:pStyle w:val="R7Body"/>
        <w:spacing w:after="80"/>
      </w:pPr>
      <w:r>
        <w:t>Thank you to our attendees, volunteers, speakers, and everyone helping make this weekend feel like home.</w:t>
      </w:r>
    </w:p>
    <w:p w14:paraId="34505F5D"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1E2AFBCE" w14:textId="77777777">
        <w:trPr>
          <w:jc w:val="center"/>
        </w:trPr>
        <w:tc>
          <w:tcPr>
            <w:tcW w:w="2088" w:type="dxa"/>
            <w:shd w:val="clear" w:color="auto" w:fill="F6F1FB"/>
            <w:tcMar>
              <w:top w:w="110" w:type="dxa"/>
              <w:left w:w="120" w:type="dxa"/>
              <w:bottom w:w="110" w:type="dxa"/>
              <w:right w:w="120" w:type="dxa"/>
            </w:tcMar>
            <w:vAlign w:val="center"/>
          </w:tcPr>
          <w:p w14:paraId="0A67388C" w14:textId="77777777" w:rsidR="005C3677" w:rsidRDefault="00000000">
            <w:r>
              <w:rPr>
                <w:b/>
                <w:color w:val="6F4197"/>
              </w:rPr>
              <w:lastRenderedPageBreak/>
              <w:t>Date</w:t>
            </w:r>
          </w:p>
        </w:tc>
        <w:tc>
          <w:tcPr>
            <w:tcW w:w="8568" w:type="dxa"/>
            <w:tcMar>
              <w:top w:w="110" w:type="dxa"/>
              <w:left w:w="120" w:type="dxa"/>
              <w:bottom w:w="110" w:type="dxa"/>
              <w:right w:w="120" w:type="dxa"/>
            </w:tcMar>
            <w:vAlign w:val="center"/>
          </w:tcPr>
          <w:p w14:paraId="34F10A75" w14:textId="77777777" w:rsidR="005C3677" w:rsidRDefault="00000000">
            <w:r>
              <w:t>Sunday, October 25, 2026</w:t>
            </w:r>
          </w:p>
        </w:tc>
      </w:tr>
      <w:tr w:rsidR="005C3677" w14:paraId="44F55A47" w14:textId="77777777">
        <w:trPr>
          <w:jc w:val="center"/>
        </w:trPr>
        <w:tc>
          <w:tcPr>
            <w:tcW w:w="2088" w:type="dxa"/>
            <w:shd w:val="clear" w:color="auto" w:fill="F6F1FB"/>
            <w:tcMar>
              <w:top w:w="110" w:type="dxa"/>
              <w:left w:w="120" w:type="dxa"/>
              <w:bottom w:w="110" w:type="dxa"/>
              <w:right w:w="120" w:type="dxa"/>
            </w:tcMar>
            <w:vAlign w:val="center"/>
          </w:tcPr>
          <w:p w14:paraId="720AC462"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21CC66F" w14:textId="77777777" w:rsidR="005C3677" w:rsidRDefault="00000000">
            <w:r>
              <w:t>Social Media | Closing gratitude post</w:t>
            </w:r>
          </w:p>
        </w:tc>
      </w:tr>
    </w:tbl>
    <w:p w14:paraId="13953A5A" w14:textId="77777777" w:rsidR="005C3677" w:rsidRDefault="005C3677"/>
    <w:p w14:paraId="5EEC3907" w14:textId="77777777" w:rsidR="005C3677" w:rsidRDefault="00000000">
      <w:pPr>
        <w:pStyle w:val="R7Heading2"/>
        <w:spacing w:after="40"/>
      </w:pPr>
      <w:r>
        <w:t>Graphic direction</w:t>
      </w:r>
    </w:p>
    <w:p w14:paraId="2754B370" w14:textId="77777777" w:rsidR="005C3677" w:rsidRDefault="00000000">
      <w:pPr>
        <w:pStyle w:val="R7Body"/>
        <w:spacing w:after="80"/>
      </w:pPr>
      <w:r>
        <w:t>Graphic headline: Thank You, Region 7</w:t>
      </w:r>
      <w:r>
        <w:br/>
      </w:r>
    </w:p>
    <w:p w14:paraId="777486C2" w14:textId="77777777" w:rsidR="005C3677" w:rsidRDefault="00000000">
      <w:pPr>
        <w:pStyle w:val="R7Heading2"/>
        <w:spacing w:after="40"/>
      </w:pPr>
      <w:r>
        <w:t>Ready-to-use copy</w:t>
      </w:r>
    </w:p>
    <w:p w14:paraId="4C62ADB9" w14:textId="77777777" w:rsidR="005C3677" w:rsidRDefault="00000000">
      <w:pPr>
        <w:pStyle w:val="R7Body"/>
        <w:spacing w:after="80"/>
      </w:pPr>
      <w:r>
        <w:t>As the 2026 Region 7 Convention comes to a close, we are filled with gratitude.</w:t>
      </w:r>
    </w:p>
    <w:p w14:paraId="00AF65C2" w14:textId="77777777" w:rsidR="005C3677" w:rsidRDefault="00000000">
      <w:pPr>
        <w:pStyle w:val="R7Body"/>
        <w:spacing w:after="80"/>
      </w:pPr>
      <w:r>
        <w:t>Thank you for bringing your presence, your fellowship, and your heart to this weekend.</w:t>
      </w:r>
    </w:p>
    <w:p w14:paraId="63DF64E5" w14:textId="77777777" w:rsidR="005C3677" w:rsidRDefault="00000000">
      <w:pPr>
        <w:pStyle w:val="R7Body"/>
        <w:spacing w:after="80"/>
      </w:pPr>
      <w:r>
        <w:t>I Put My Hand In Yours, Welcome Home</w:t>
      </w:r>
    </w:p>
    <w:p w14:paraId="0C2E7F7C" w14:textId="77777777" w:rsidR="005C3677" w:rsidRDefault="00000000">
      <w:pPr>
        <w:pStyle w:val="R7Body"/>
        <w:spacing w:after="80"/>
      </w:pPr>
      <w:r>
        <w:t>Thank you for making this convention experience so meaningful.</w:t>
      </w:r>
    </w:p>
    <w:p w14:paraId="6EDD7243"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0CC73778" w14:textId="77777777">
        <w:trPr>
          <w:jc w:val="center"/>
        </w:trPr>
        <w:tc>
          <w:tcPr>
            <w:tcW w:w="2088" w:type="dxa"/>
            <w:shd w:val="clear" w:color="auto" w:fill="F6F1FB"/>
            <w:tcMar>
              <w:top w:w="110" w:type="dxa"/>
              <w:left w:w="120" w:type="dxa"/>
              <w:bottom w:w="110" w:type="dxa"/>
              <w:right w:w="120" w:type="dxa"/>
            </w:tcMar>
            <w:vAlign w:val="center"/>
          </w:tcPr>
          <w:p w14:paraId="407579B6" w14:textId="77777777" w:rsidR="005C3677" w:rsidRDefault="00000000">
            <w:r>
              <w:rPr>
                <w:b/>
                <w:color w:val="6F4197"/>
              </w:rPr>
              <w:t>Date</w:t>
            </w:r>
          </w:p>
        </w:tc>
        <w:tc>
          <w:tcPr>
            <w:tcW w:w="8568" w:type="dxa"/>
            <w:tcMar>
              <w:top w:w="110" w:type="dxa"/>
              <w:left w:w="120" w:type="dxa"/>
              <w:bottom w:w="110" w:type="dxa"/>
              <w:right w:w="120" w:type="dxa"/>
            </w:tcMar>
            <w:vAlign w:val="center"/>
          </w:tcPr>
          <w:p w14:paraId="75CB213E" w14:textId="77777777" w:rsidR="005C3677" w:rsidRDefault="00000000">
            <w:r>
              <w:t>Tuesday, October 27, 2026</w:t>
            </w:r>
          </w:p>
        </w:tc>
      </w:tr>
      <w:tr w:rsidR="005C3677" w14:paraId="2D45CA04" w14:textId="77777777">
        <w:trPr>
          <w:jc w:val="center"/>
        </w:trPr>
        <w:tc>
          <w:tcPr>
            <w:tcW w:w="2088" w:type="dxa"/>
            <w:shd w:val="clear" w:color="auto" w:fill="F6F1FB"/>
            <w:tcMar>
              <w:top w:w="110" w:type="dxa"/>
              <w:left w:w="120" w:type="dxa"/>
              <w:bottom w:w="110" w:type="dxa"/>
              <w:right w:w="120" w:type="dxa"/>
            </w:tcMar>
            <w:vAlign w:val="center"/>
          </w:tcPr>
          <w:p w14:paraId="51A7B874"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A5C2D62" w14:textId="77777777" w:rsidR="005C3677" w:rsidRDefault="00000000">
            <w:r>
              <w:t>Email | Thank you email</w:t>
            </w:r>
          </w:p>
        </w:tc>
      </w:tr>
    </w:tbl>
    <w:p w14:paraId="6963C4E1" w14:textId="77777777" w:rsidR="005C3677" w:rsidRDefault="005C3677"/>
    <w:p w14:paraId="3384EC3E" w14:textId="77777777" w:rsidR="005C3677" w:rsidRDefault="00000000">
      <w:pPr>
        <w:pStyle w:val="R7Heading2"/>
        <w:spacing w:after="40"/>
      </w:pPr>
      <w:r>
        <w:t>Graphic direction</w:t>
      </w:r>
    </w:p>
    <w:p w14:paraId="0D67CDB5" w14:textId="77777777" w:rsidR="005C3677" w:rsidRDefault="00000000">
      <w:pPr>
        <w:pStyle w:val="R7Body"/>
        <w:spacing w:after="80"/>
      </w:pPr>
      <w:r>
        <w:t>Email banner: Thank You for Coming Home</w:t>
      </w:r>
      <w:r>
        <w:br/>
      </w:r>
    </w:p>
    <w:p w14:paraId="624B61A8" w14:textId="77777777" w:rsidR="005C3677" w:rsidRDefault="00000000">
      <w:pPr>
        <w:pStyle w:val="R7Heading2"/>
        <w:spacing w:after="40"/>
      </w:pPr>
      <w:r>
        <w:t>Ready-to-use copy</w:t>
      </w:r>
    </w:p>
    <w:p w14:paraId="00EE601F" w14:textId="77777777" w:rsidR="005C3677" w:rsidRDefault="00000000">
      <w:pPr>
        <w:pStyle w:val="R7Body"/>
        <w:spacing w:after="80"/>
      </w:pPr>
      <w:r>
        <w:t>Subject: Thank You for Coming Home to Region 7</w:t>
      </w:r>
    </w:p>
    <w:p w14:paraId="53EA42ED" w14:textId="77777777" w:rsidR="005C3677" w:rsidRDefault="00000000">
      <w:pPr>
        <w:pStyle w:val="R7Body"/>
        <w:spacing w:after="80"/>
      </w:pPr>
      <w:r>
        <w:t>Dear Region 7 Community,</w:t>
      </w:r>
    </w:p>
    <w:p w14:paraId="5D166ABE" w14:textId="77777777" w:rsidR="005C3677" w:rsidRDefault="00000000">
      <w:pPr>
        <w:pStyle w:val="R7Body"/>
        <w:spacing w:after="80"/>
      </w:pPr>
      <w:r>
        <w:t>Thank you for being part of the 2026 Region 7 Convention.</w:t>
      </w:r>
    </w:p>
    <w:p w14:paraId="4009EEDD" w14:textId="77777777" w:rsidR="005C3677" w:rsidRDefault="00000000">
      <w:pPr>
        <w:pStyle w:val="R7Body"/>
        <w:spacing w:after="80"/>
      </w:pPr>
      <w:r>
        <w:lastRenderedPageBreak/>
        <w:t>Whether you attended, volunteered, spoke, supported, or shared the excitement with others, thank you for helping make this weekend warm, meaningful, and full of heart.</w:t>
      </w:r>
    </w:p>
    <w:p w14:paraId="581D6714" w14:textId="77777777" w:rsidR="005C3677" w:rsidRDefault="00000000">
      <w:pPr>
        <w:pStyle w:val="R7Body"/>
        <w:spacing w:after="80"/>
      </w:pPr>
      <w:r>
        <w:t>This year's theme, I Put My Hand In Yours, Welcome Home, came alive through the spirit of fellowship, service, and connection that filled the weekend.</w:t>
      </w:r>
    </w:p>
    <w:p w14:paraId="7B085F73" w14:textId="77777777" w:rsidR="005C3677" w:rsidRDefault="00000000">
      <w:pPr>
        <w:pStyle w:val="R7Body"/>
        <w:spacing w:after="80"/>
      </w:pPr>
      <w:r>
        <w:t>We are grateful for you.</w:t>
      </w:r>
    </w:p>
    <w:p w14:paraId="0B42C248" w14:textId="77777777" w:rsidR="005C3677" w:rsidRDefault="00000000">
      <w:pPr>
        <w:pStyle w:val="R7Body"/>
        <w:spacing w:after="80"/>
      </w:pPr>
      <w:r>
        <w:t>In fellowship,</w:t>
      </w:r>
      <w:r>
        <w:br/>
        <w:t>Region 7 Convention Team</w:t>
      </w:r>
    </w:p>
    <w:p w14:paraId="1B23EF3E"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387A8B0E" w14:textId="77777777">
        <w:trPr>
          <w:jc w:val="center"/>
        </w:trPr>
        <w:tc>
          <w:tcPr>
            <w:tcW w:w="2088" w:type="dxa"/>
            <w:shd w:val="clear" w:color="auto" w:fill="F6F1FB"/>
            <w:tcMar>
              <w:top w:w="110" w:type="dxa"/>
              <w:left w:w="120" w:type="dxa"/>
              <w:bottom w:w="110" w:type="dxa"/>
              <w:right w:w="120" w:type="dxa"/>
            </w:tcMar>
            <w:vAlign w:val="center"/>
          </w:tcPr>
          <w:p w14:paraId="4C9DE202" w14:textId="77777777" w:rsidR="005C3677" w:rsidRDefault="00000000">
            <w:r>
              <w:rPr>
                <w:b/>
                <w:color w:val="6F4197"/>
              </w:rPr>
              <w:t>Date</w:t>
            </w:r>
          </w:p>
        </w:tc>
        <w:tc>
          <w:tcPr>
            <w:tcW w:w="8568" w:type="dxa"/>
            <w:tcMar>
              <w:top w:w="110" w:type="dxa"/>
              <w:left w:w="120" w:type="dxa"/>
              <w:bottom w:w="110" w:type="dxa"/>
              <w:right w:w="120" w:type="dxa"/>
            </w:tcMar>
            <w:vAlign w:val="center"/>
          </w:tcPr>
          <w:p w14:paraId="5FF44150" w14:textId="77777777" w:rsidR="005C3677" w:rsidRDefault="00000000">
            <w:r>
              <w:t>Thursday, October 29, 2026</w:t>
            </w:r>
          </w:p>
        </w:tc>
      </w:tr>
      <w:tr w:rsidR="005C3677" w14:paraId="719FC5C4" w14:textId="77777777">
        <w:trPr>
          <w:jc w:val="center"/>
        </w:trPr>
        <w:tc>
          <w:tcPr>
            <w:tcW w:w="2088" w:type="dxa"/>
            <w:shd w:val="clear" w:color="auto" w:fill="F6F1FB"/>
            <w:tcMar>
              <w:top w:w="110" w:type="dxa"/>
              <w:left w:w="120" w:type="dxa"/>
              <w:bottom w:w="110" w:type="dxa"/>
              <w:right w:w="120" w:type="dxa"/>
            </w:tcMar>
            <w:vAlign w:val="center"/>
          </w:tcPr>
          <w:p w14:paraId="50356EA1"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CE1E876" w14:textId="77777777" w:rsidR="005C3677" w:rsidRDefault="00000000">
            <w:r>
              <w:t>Social Media | Thank you recap</w:t>
            </w:r>
          </w:p>
        </w:tc>
      </w:tr>
    </w:tbl>
    <w:p w14:paraId="1972D44F" w14:textId="77777777" w:rsidR="005C3677" w:rsidRDefault="005C3677"/>
    <w:p w14:paraId="6547A7F3" w14:textId="77777777" w:rsidR="005C3677" w:rsidRDefault="00000000">
      <w:pPr>
        <w:pStyle w:val="R7Heading2"/>
        <w:spacing w:after="40"/>
      </w:pPr>
      <w:r>
        <w:t>Graphic direction</w:t>
      </w:r>
    </w:p>
    <w:p w14:paraId="0902F989" w14:textId="77777777" w:rsidR="005C3677" w:rsidRDefault="00000000">
      <w:pPr>
        <w:pStyle w:val="R7Body"/>
        <w:spacing w:after="80"/>
      </w:pPr>
      <w:r>
        <w:t>Graphic headline: What a Weekend</w:t>
      </w:r>
      <w:r>
        <w:br/>
      </w:r>
    </w:p>
    <w:p w14:paraId="522BB198" w14:textId="77777777" w:rsidR="005C3677" w:rsidRDefault="00000000">
      <w:pPr>
        <w:pStyle w:val="R7Heading2"/>
        <w:spacing w:after="40"/>
      </w:pPr>
      <w:r>
        <w:t>Ready-to-use copy</w:t>
      </w:r>
    </w:p>
    <w:p w14:paraId="7148F03A" w14:textId="77777777" w:rsidR="005C3677" w:rsidRDefault="00000000">
      <w:pPr>
        <w:pStyle w:val="R7Body"/>
        <w:spacing w:after="80"/>
      </w:pPr>
      <w:r>
        <w:t>What a weekend.</w:t>
      </w:r>
    </w:p>
    <w:p w14:paraId="1634E360" w14:textId="77777777" w:rsidR="005C3677" w:rsidRDefault="00000000">
      <w:pPr>
        <w:pStyle w:val="R7Body"/>
        <w:spacing w:after="80"/>
      </w:pPr>
      <w:r>
        <w:t>Thank you to every attendee, volunteer, speaker, and supporter who helped make the 2026 Region 7 Convention such a meaningful experience.</w:t>
      </w:r>
    </w:p>
    <w:p w14:paraId="0603888F" w14:textId="77777777" w:rsidR="005C3677" w:rsidRDefault="00000000">
      <w:pPr>
        <w:pStyle w:val="R7Body"/>
        <w:spacing w:after="80"/>
      </w:pPr>
      <w:r>
        <w:t>This year's theme came alive in every smile, every conversation, every act of service, and every moment of fellowship.</w:t>
      </w:r>
    </w:p>
    <w:p w14:paraId="509A8FA5" w14:textId="77777777" w:rsidR="005C3677" w:rsidRDefault="00000000">
      <w:pPr>
        <w:pStyle w:val="R7Body"/>
        <w:spacing w:after="80"/>
      </w:pPr>
      <w:r>
        <w:t>Thank you for coming home to Region 7.</w:t>
      </w:r>
    </w:p>
    <w:p w14:paraId="54858189" w14:textId="77777777" w:rsidR="005C3677" w:rsidRDefault="005C3677"/>
    <w:p w14:paraId="20C74162" w14:textId="77777777" w:rsidR="005C3677" w:rsidRDefault="00000000">
      <w:r>
        <w:br w:type="page"/>
      </w:r>
    </w:p>
    <w:p w14:paraId="17241390" w14:textId="77777777" w:rsidR="005C3677" w:rsidRDefault="00000000">
      <w:pPr>
        <w:pStyle w:val="R7Heading1"/>
      </w:pPr>
      <w:r>
        <w:lastRenderedPageBreak/>
        <w:t>November Content</w:t>
      </w:r>
    </w:p>
    <w:tbl>
      <w:tblPr>
        <w:tblW w:w="0" w:type="auto"/>
        <w:jc w:val="center"/>
        <w:tblLayout w:type="fixed"/>
        <w:tblLook w:val="04A0" w:firstRow="1" w:lastRow="0" w:firstColumn="1" w:lastColumn="0" w:noHBand="0" w:noVBand="1"/>
      </w:tblPr>
      <w:tblGrid>
        <w:gridCol w:w="2088"/>
        <w:gridCol w:w="8568"/>
      </w:tblGrid>
      <w:tr w:rsidR="005C3677" w14:paraId="43EE50B6" w14:textId="77777777">
        <w:trPr>
          <w:jc w:val="center"/>
        </w:trPr>
        <w:tc>
          <w:tcPr>
            <w:tcW w:w="2088" w:type="dxa"/>
            <w:shd w:val="clear" w:color="auto" w:fill="F6F1FB"/>
            <w:tcMar>
              <w:top w:w="110" w:type="dxa"/>
              <w:left w:w="120" w:type="dxa"/>
              <w:bottom w:w="110" w:type="dxa"/>
              <w:right w:w="120" w:type="dxa"/>
            </w:tcMar>
            <w:vAlign w:val="center"/>
          </w:tcPr>
          <w:p w14:paraId="5E0F2F50" w14:textId="77777777" w:rsidR="005C3677" w:rsidRDefault="00000000">
            <w:r>
              <w:rPr>
                <w:b/>
                <w:color w:val="6F4197"/>
              </w:rPr>
              <w:t>Date</w:t>
            </w:r>
          </w:p>
        </w:tc>
        <w:tc>
          <w:tcPr>
            <w:tcW w:w="8568" w:type="dxa"/>
            <w:tcMar>
              <w:top w:w="110" w:type="dxa"/>
              <w:left w:w="120" w:type="dxa"/>
              <w:bottom w:w="110" w:type="dxa"/>
              <w:right w:w="120" w:type="dxa"/>
            </w:tcMar>
            <w:vAlign w:val="center"/>
          </w:tcPr>
          <w:p w14:paraId="0796EC27" w14:textId="77777777" w:rsidR="005C3677" w:rsidRDefault="00000000">
            <w:r>
              <w:t>Tuesday, November 3, 2026</w:t>
            </w:r>
          </w:p>
        </w:tc>
      </w:tr>
      <w:tr w:rsidR="005C3677" w14:paraId="29DE725C" w14:textId="77777777">
        <w:trPr>
          <w:jc w:val="center"/>
        </w:trPr>
        <w:tc>
          <w:tcPr>
            <w:tcW w:w="2088" w:type="dxa"/>
            <w:shd w:val="clear" w:color="auto" w:fill="F6F1FB"/>
            <w:tcMar>
              <w:top w:w="110" w:type="dxa"/>
              <w:left w:w="120" w:type="dxa"/>
              <w:bottom w:w="110" w:type="dxa"/>
              <w:right w:w="120" w:type="dxa"/>
            </w:tcMar>
            <w:vAlign w:val="center"/>
          </w:tcPr>
          <w:p w14:paraId="289B26F7"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6332AB31" w14:textId="77777777" w:rsidR="005C3677" w:rsidRDefault="00000000">
            <w:r>
              <w:t>Email | Survey email</w:t>
            </w:r>
          </w:p>
        </w:tc>
      </w:tr>
    </w:tbl>
    <w:p w14:paraId="55D5FB0D" w14:textId="77777777" w:rsidR="005C3677" w:rsidRDefault="005C3677"/>
    <w:p w14:paraId="0D0D1471" w14:textId="77777777" w:rsidR="005C3677" w:rsidRDefault="00000000">
      <w:pPr>
        <w:pStyle w:val="R7Heading2"/>
        <w:spacing w:after="40"/>
      </w:pPr>
      <w:r>
        <w:t>Graphic direction</w:t>
      </w:r>
    </w:p>
    <w:p w14:paraId="49D5EA0C" w14:textId="77777777" w:rsidR="005C3677" w:rsidRDefault="00000000">
      <w:pPr>
        <w:pStyle w:val="R7Body"/>
        <w:spacing w:after="80"/>
      </w:pPr>
      <w:r>
        <w:t>Email banner: Tell Us About Your Experience</w:t>
      </w:r>
      <w:r>
        <w:br/>
      </w:r>
    </w:p>
    <w:p w14:paraId="2E80B4A3" w14:textId="77777777" w:rsidR="005C3677" w:rsidRDefault="00000000">
      <w:pPr>
        <w:pStyle w:val="R7Heading2"/>
        <w:spacing w:after="40"/>
      </w:pPr>
      <w:r>
        <w:t>Ready-to-use copy</w:t>
      </w:r>
    </w:p>
    <w:p w14:paraId="1A9EA8BC" w14:textId="77777777" w:rsidR="005C3677" w:rsidRDefault="00000000">
      <w:pPr>
        <w:pStyle w:val="R7Body"/>
        <w:spacing w:after="80"/>
      </w:pPr>
      <w:r>
        <w:t>Subject: Tell Us About Your Convention Experience</w:t>
      </w:r>
    </w:p>
    <w:p w14:paraId="53BBEDC4" w14:textId="77777777" w:rsidR="005C3677" w:rsidRDefault="00000000">
      <w:pPr>
        <w:pStyle w:val="R7Body"/>
        <w:spacing w:after="80"/>
      </w:pPr>
      <w:r>
        <w:t>Dear Region 7 Community,</w:t>
      </w:r>
    </w:p>
    <w:p w14:paraId="6B9D5E41" w14:textId="77777777" w:rsidR="005C3677" w:rsidRDefault="00000000">
      <w:pPr>
        <w:pStyle w:val="R7Body"/>
        <w:spacing w:after="80"/>
      </w:pPr>
      <w:r>
        <w:t>Thank you again for being part of the 2026 Region 7 Convention.</w:t>
      </w:r>
    </w:p>
    <w:p w14:paraId="0F35CC97" w14:textId="77777777" w:rsidR="005C3677" w:rsidRDefault="00000000">
      <w:pPr>
        <w:pStyle w:val="R7Body"/>
        <w:spacing w:after="80"/>
      </w:pPr>
      <w:r>
        <w:t>We would love to hear about your experience so we can celebrate what went well and continue building strong, welcoming events in the future.</w:t>
      </w:r>
    </w:p>
    <w:p w14:paraId="1DF682C4" w14:textId="77777777" w:rsidR="005C3677" w:rsidRDefault="00000000">
      <w:pPr>
        <w:pStyle w:val="R7Body"/>
        <w:spacing w:after="80"/>
      </w:pPr>
      <w:r>
        <w:t>[Insert survey link]</w:t>
      </w:r>
    </w:p>
    <w:p w14:paraId="15035EBD" w14:textId="77777777" w:rsidR="005C3677" w:rsidRDefault="00000000">
      <w:pPr>
        <w:pStyle w:val="R7Body"/>
        <w:spacing w:after="80"/>
      </w:pPr>
      <w:r>
        <w:t>Thank you for sharing your thoughts.</w:t>
      </w:r>
    </w:p>
    <w:p w14:paraId="3D5641B7" w14:textId="77777777" w:rsidR="005C3677" w:rsidRDefault="00000000">
      <w:pPr>
        <w:pStyle w:val="R7Body"/>
        <w:spacing w:after="80"/>
      </w:pPr>
      <w:r>
        <w:t>In fellowship,</w:t>
      </w:r>
      <w:r>
        <w:br/>
        <w:t>Region 7 Convention Team</w:t>
      </w:r>
    </w:p>
    <w:p w14:paraId="3123E724"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3242B68B" w14:textId="77777777">
        <w:trPr>
          <w:jc w:val="center"/>
        </w:trPr>
        <w:tc>
          <w:tcPr>
            <w:tcW w:w="2088" w:type="dxa"/>
            <w:shd w:val="clear" w:color="auto" w:fill="F6F1FB"/>
            <w:tcMar>
              <w:top w:w="110" w:type="dxa"/>
              <w:left w:w="120" w:type="dxa"/>
              <w:bottom w:w="110" w:type="dxa"/>
              <w:right w:w="120" w:type="dxa"/>
            </w:tcMar>
            <w:vAlign w:val="center"/>
          </w:tcPr>
          <w:p w14:paraId="49672BDD" w14:textId="77777777" w:rsidR="005C3677" w:rsidRDefault="00000000">
            <w:r>
              <w:rPr>
                <w:b/>
                <w:color w:val="6F4197"/>
              </w:rPr>
              <w:t>Date</w:t>
            </w:r>
          </w:p>
        </w:tc>
        <w:tc>
          <w:tcPr>
            <w:tcW w:w="8568" w:type="dxa"/>
            <w:tcMar>
              <w:top w:w="110" w:type="dxa"/>
              <w:left w:w="120" w:type="dxa"/>
              <w:bottom w:w="110" w:type="dxa"/>
              <w:right w:w="120" w:type="dxa"/>
            </w:tcMar>
            <w:vAlign w:val="center"/>
          </w:tcPr>
          <w:p w14:paraId="160AAAAF" w14:textId="77777777" w:rsidR="005C3677" w:rsidRDefault="00000000">
            <w:r>
              <w:t>Thursday, November 5, 2026</w:t>
            </w:r>
          </w:p>
        </w:tc>
      </w:tr>
      <w:tr w:rsidR="005C3677" w14:paraId="17C32322" w14:textId="77777777">
        <w:trPr>
          <w:jc w:val="center"/>
        </w:trPr>
        <w:tc>
          <w:tcPr>
            <w:tcW w:w="2088" w:type="dxa"/>
            <w:shd w:val="clear" w:color="auto" w:fill="F6F1FB"/>
            <w:tcMar>
              <w:top w:w="110" w:type="dxa"/>
              <w:left w:w="120" w:type="dxa"/>
              <w:bottom w:w="110" w:type="dxa"/>
              <w:right w:w="120" w:type="dxa"/>
            </w:tcMar>
            <w:vAlign w:val="center"/>
          </w:tcPr>
          <w:p w14:paraId="4461CA76"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76A0F425" w14:textId="77777777" w:rsidR="005C3677" w:rsidRDefault="00000000">
            <w:r>
              <w:t>Social Media | Photo recap</w:t>
            </w:r>
          </w:p>
        </w:tc>
      </w:tr>
    </w:tbl>
    <w:p w14:paraId="34279436" w14:textId="77777777" w:rsidR="005C3677" w:rsidRDefault="005C3677"/>
    <w:p w14:paraId="6D6DB2AE" w14:textId="77777777" w:rsidR="005C3677" w:rsidRDefault="00000000">
      <w:pPr>
        <w:pStyle w:val="R7Heading2"/>
        <w:spacing w:after="40"/>
      </w:pPr>
      <w:r>
        <w:lastRenderedPageBreak/>
        <w:t>Graphic direction</w:t>
      </w:r>
    </w:p>
    <w:p w14:paraId="246CBFF6" w14:textId="77777777" w:rsidR="005C3677" w:rsidRDefault="00000000">
      <w:pPr>
        <w:pStyle w:val="R7Body"/>
        <w:spacing w:after="80"/>
      </w:pPr>
      <w:r>
        <w:t>Graphic headline: A Weekend to Remember</w:t>
      </w:r>
      <w:r>
        <w:br/>
      </w:r>
    </w:p>
    <w:p w14:paraId="7B0D18DB" w14:textId="77777777" w:rsidR="005C3677" w:rsidRDefault="00000000">
      <w:pPr>
        <w:pStyle w:val="R7Heading2"/>
        <w:spacing w:after="40"/>
      </w:pPr>
      <w:r>
        <w:t>Ready-to-use copy</w:t>
      </w:r>
    </w:p>
    <w:p w14:paraId="407F7741" w14:textId="77777777" w:rsidR="005C3677" w:rsidRDefault="00000000">
      <w:pPr>
        <w:pStyle w:val="R7Body"/>
        <w:spacing w:after="80"/>
      </w:pPr>
      <w:r>
        <w:t>A weekend to remember.</w:t>
      </w:r>
    </w:p>
    <w:p w14:paraId="750ECF74" w14:textId="77777777" w:rsidR="005C3677" w:rsidRDefault="00000000">
      <w:pPr>
        <w:pStyle w:val="R7Body"/>
        <w:spacing w:after="80"/>
      </w:pPr>
      <w:r>
        <w:t>Thank you for the fellowship, the support, the laughter, the hugs, and the homecoming energy.</w:t>
      </w:r>
    </w:p>
    <w:p w14:paraId="543982FC" w14:textId="77777777" w:rsidR="005C3677" w:rsidRDefault="00000000">
      <w:pPr>
        <w:pStyle w:val="R7Body"/>
        <w:spacing w:after="80"/>
      </w:pPr>
      <w:r>
        <w:t>We are still smiling.</w:t>
      </w:r>
    </w:p>
    <w:p w14:paraId="3D62E27A" w14:textId="77777777" w:rsidR="005C3677" w:rsidRDefault="005C3677"/>
    <w:tbl>
      <w:tblPr>
        <w:tblW w:w="0" w:type="auto"/>
        <w:jc w:val="center"/>
        <w:tblLayout w:type="fixed"/>
        <w:tblLook w:val="04A0" w:firstRow="1" w:lastRow="0" w:firstColumn="1" w:lastColumn="0" w:noHBand="0" w:noVBand="1"/>
      </w:tblPr>
      <w:tblGrid>
        <w:gridCol w:w="2088"/>
        <w:gridCol w:w="8568"/>
      </w:tblGrid>
      <w:tr w:rsidR="005C3677" w14:paraId="5418268B" w14:textId="77777777">
        <w:trPr>
          <w:jc w:val="center"/>
        </w:trPr>
        <w:tc>
          <w:tcPr>
            <w:tcW w:w="2088" w:type="dxa"/>
            <w:shd w:val="clear" w:color="auto" w:fill="F6F1FB"/>
            <w:tcMar>
              <w:top w:w="110" w:type="dxa"/>
              <w:left w:w="120" w:type="dxa"/>
              <w:bottom w:w="110" w:type="dxa"/>
              <w:right w:w="120" w:type="dxa"/>
            </w:tcMar>
            <w:vAlign w:val="center"/>
          </w:tcPr>
          <w:p w14:paraId="15972F80" w14:textId="77777777" w:rsidR="005C3677" w:rsidRDefault="00000000">
            <w:r>
              <w:rPr>
                <w:b/>
                <w:color w:val="6F4197"/>
              </w:rPr>
              <w:t>Date</w:t>
            </w:r>
          </w:p>
        </w:tc>
        <w:tc>
          <w:tcPr>
            <w:tcW w:w="8568" w:type="dxa"/>
            <w:tcMar>
              <w:top w:w="110" w:type="dxa"/>
              <w:left w:w="120" w:type="dxa"/>
              <w:bottom w:w="110" w:type="dxa"/>
              <w:right w:w="120" w:type="dxa"/>
            </w:tcMar>
            <w:vAlign w:val="center"/>
          </w:tcPr>
          <w:p w14:paraId="6405F86C" w14:textId="77777777" w:rsidR="005C3677" w:rsidRDefault="00000000">
            <w:r>
              <w:t>Tuesday, November 10, 2026</w:t>
            </w:r>
          </w:p>
        </w:tc>
      </w:tr>
      <w:tr w:rsidR="005C3677" w14:paraId="6BE897C5" w14:textId="77777777">
        <w:trPr>
          <w:jc w:val="center"/>
        </w:trPr>
        <w:tc>
          <w:tcPr>
            <w:tcW w:w="2088" w:type="dxa"/>
            <w:shd w:val="clear" w:color="auto" w:fill="F6F1FB"/>
            <w:tcMar>
              <w:top w:w="110" w:type="dxa"/>
              <w:left w:w="120" w:type="dxa"/>
              <w:bottom w:w="110" w:type="dxa"/>
              <w:right w:w="120" w:type="dxa"/>
            </w:tcMar>
            <w:vAlign w:val="center"/>
          </w:tcPr>
          <w:p w14:paraId="3D8B7E22" w14:textId="77777777" w:rsidR="005C3677" w:rsidRDefault="00000000">
            <w:r>
              <w:rPr>
                <w:b/>
                <w:color w:val="6F4197"/>
              </w:rPr>
              <w:t>Channel / asset</w:t>
            </w:r>
          </w:p>
        </w:tc>
        <w:tc>
          <w:tcPr>
            <w:tcW w:w="8568" w:type="dxa"/>
            <w:tcMar>
              <w:top w:w="110" w:type="dxa"/>
              <w:left w:w="120" w:type="dxa"/>
              <w:bottom w:w="110" w:type="dxa"/>
              <w:right w:w="120" w:type="dxa"/>
            </w:tcMar>
            <w:vAlign w:val="center"/>
          </w:tcPr>
          <w:p w14:paraId="2B72BDD0" w14:textId="77777777" w:rsidR="005C3677" w:rsidRDefault="00000000">
            <w:r>
              <w:t>Email | Final thank you</w:t>
            </w:r>
          </w:p>
        </w:tc>
      </w:tr>
    </w:tbl>
    <w:p w14:paraId="55135E25" w14:textId="77777777" w:rsidR="005C3677" w:rsidRDefault="005C3677"/>
    <w:p w14:paraId="630F9BC3" w14:textId="77777777" w:rsidR="005C3677" w:rsidRDefault="00000000">
      <w:pPr>
        <w:pStyle w:val="R7Heading2"/>
        <w:spacing w:after="40"/>
      </w:pPr>
      <w:r>
        <w:t>Graphic direction</w:t>
      </w:r>
    </w:p>
    <w:p w14:paraId="68D77E60" w14:textId="77777777" w:rsidR="005C3677" w:rsidRDefault="00000000">
      <w:pPr>
        <w:pStyle w:val="R7Body"/>
        <w:spacing w:after="80"/>
      </w:pPr>
      <w:r>
        <w:t>Email banner: Grateful for Every Hand</w:t>
      </w:r>
      <w:r>
        <w:br/>
      </w:r>
    </w:p>
    <w:p w14:paraId="2E18105A" w14:textId="77777777" w:rsidR="005C3677" w:rsidRDefault="00000000">
      <w:pPr>
        <w:pStyle w:val="R7Heading2"/>
        <w:spacing w:after="40"/>
      </w:pPr>
      <w:r>
        <w:t>Ready-to-use copy</w:t>
      </w:r>
    </w:p>
    <w:p w14:paraId="6C38209D" w14:textId="77777777" w:rsidR="005C3677" w:rsidRDefault="00000000">
      <w:pPr>
        <w:pStyle w:val="R7Body"/>
        <w:spacing w:after="80"/>
      </w:pPr>
      <w:r>
        <w:t>Subject: Thank You to Our Attendees and Volunteers</w:t>
      </w:r>
    </w:p>
    <w:p w14:paraId="404811A9" w14:textId="77777777" w:rsidR="005C3677" w:rsidRDefault="00000000">
      <w:pPr>
        <w:pStyle w:val="R7Body"/>
        <w:spacing w:after="80"/>
      </w:pPr>
      <w:r>
        <w:t>Dear Region 7 Community,</w:t>
      </w:r>
    </w:p>
    <w:p w14:paraId="27DA4628" w14:textId="77777777" w:rsidR="005C3677" w:rsidRDefault="00000000">
      <w:pPr>
        <w:pStyle w:val="R7Body"/>
        <w:spacing w:after="80"/>
      </w:pPr>
      <w:r>
        <w:t>Thank you to every attendee, volunteer, speaker, and supporter who helped make Region 7 Convention 2026 possible.</w:t>
      </w:r>
    </w:p>
    <w:p w14:paraId="7BC22420" w14:textId="77777777" w:rsidR="005C3677" w:rsidRDefault="00000000">
      <w:pPr>
        <w:pStyle w:val="R7Body"/>
        <w:spacing w:after="80"/>
      </w:pPr>
      <w:r>
        <w:t>Your presence and service brought warmth, order, joy, and welcome to the weekend, and we are deeply grateful.</w:t>
      </w:r>
    </w:p>
    <w:p w14:paraId="61F0D749" w14:textId="77777777" w:rsidR="005C3677" w:rsidRDefault="00000000">
      <w:pPr>
        <w:pStyle w:val="R7Body"/>
        <w:spacing w:after="80"/>
      </w:pPr>
      <w:r>
        <w:t>In fellowship,</w:t>
      </w:r>
      <w:r>
        <w:br/>
        <w:t>Region 7 Convention Team</w:t>
      </w:r>
    </w:p>
    <w:p w14:paraId="6F7FE881" w14:textId="77777777" w:rsidR="005C3677" w:rsidRDefault="005C3677"/>
    <w:sectPr w:rsidR="005C3677" w:rsidSect="007E5986">
      <w:pgSz w:w="15840" w:h="12240" w:orient="landscape"/>
      <w:pgMar w:top="1080" w:right="1008" w:bottom="108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57295615">
    <w:abstractNumId w:val="8"/>
  </w:num>
  <w:num w:numId="2" w16cid:durableId="997341716">
    <w:abstractNumId w:val="6"/>
  </w:num>
  <w:num w:numId="3" w16cid:durableId="2096586156">
    <w:abstractNumId w:val="5"/>
  </w:num>
  <w:num w:numId="4" w16cid:durableId="964654405">
    <w:abstractNumId w:val="4"/>
  </w:num>
  <w:num w:numId="5" w16cid:durableId="1635402097">
    <w:abstractNumId w:val="7"/>
  </w:num>
  <w:num w:numId="6" w16cid:durableId="1943947750">
    <w:abstractNumId w:val="3"/>
  </w:num>
  <w:num w:numId="7" w16cid:durableId="495921747">
    <w:abstractNumId w:val="2"/>
  </w:num>
  <w:num w:numId="8" w16cid:durableId="415171051">
    <w:abstractNumId w:val="1"/>
  </w:num>
  <w:num w:numId="9" w16cid:durableId="1275092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Le0NDQ3MTEzMDIzMDBR0lEKTi0uzszPAykwrAUABRvZIiwAAAA="/>
  </w:docVars>
  <w:rsids>
    <w:rsidRoot w:val="00B47730"/>
    <w:rsid w:val="00034616"/>
    <w:rsid w:val="0006063C"/>
    <w:rsid w:val="0015074B"/>
    <w:rsid w:val="0029639D"/>
    <w:rsid w:val="00326F90"/>
    <w:rsid w:val="005C3677"/>
    <w:rsid w:val="007E5986"/>
    <w:rsid w:val="00AA1D8D"/>
    <w:rsid w:val="00B47730"/>
    <w:rsid w:val="00B83266"/>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E9E84E"/>
  <w14:defaultImageDpi w14:val="300"/>
  <w15:docId w15:val="{2053A1AC-03A5-454B-8C12-817D5727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ptos" w:hAnsi="Aptos"/>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R7Title">
    <w:name w:val="R7 Title"/>
    <w:basedOn w:val="Title"/>
    <w:rPr>
      <w:rFonts w:ascii="Aptos" w:hAnsi="Aptos"/>
      <w:b/>
      <w:color w:val="6F4197"/>
      <w:sz w:val="48"/>
    </w:rPr>
  </w:style>
  <w:style w:type="paragraph" w:customStyle="1" w:styleId="R7Subtitle">
    <w:name w:val="R7 Subtitle"/>
    <w:basedOn w:val="Subtitle"/>
    <w:rPr>
      <w:rFonts w:ascii="Aptos" w:hAnsi="Aptos"/>
      <w:color w:val="606060"/>
      <w:sz w:val="22"/>
    </w:rPr>
  </w:style>
  <w:style w:type="paragraph" w:customStyle="1" w:styleId="R7Heading1">
    <w:name w:val="R7 Heading 1"/>
    <w:basedOn w:val="Heading1"/>
    <w:rPr>
      <w:rFonts w:ascii="Aptos" w:hAnsi="Aptos"/>
      <w:color w:val="6F4197"/>
      <w:sz w:val="30"/>
    </w:rPr>
  </w:style>
  <w:style w:type="paragraph" w:customStyle="1" w:styleId="R7Heading2">
    <w:name w:val="R7 Heading 2"/>
    <w:basedOn w:val="Heading2"/>
    <w:rPr>
      <w:rFonts w:ascii="Aptos" w:hAnsi="Aptos"/>
      <w:color w:val="464646"/>
      <w:sz w:val="24"/>
    </w:rPr>
  </w:style>
  <w:style w:type="paragraph" w:customStyle="1" w:styleId="R7Body">
    <w:name w:val="R7 Body"/>
    <w:basedOn w:val="Normal"/>
    <w:rPr>
      <w:color w:val="2828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6141</Words>
  <Characters>31938</Characters>
  <Application>Microsoft Office Word</Application>
  <DocSecurity>0</DocSecurity>
  <Lines>1388</Lines>
  <Paragraphs>1228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Sonya Ponds</cp:lastModifiedBy>
  <cp:revision>2</cp:revision>
  <dcterms:created xsi:type="dcterms:W3CDTF">2026-03-14T19:56:00Z</dcterms:created>
  <dcterms:modified xsi:type="dcterms:W3CDTF">2026-03-14T19:56:00Z</dcterms:modified>
  <cp:category/>
</cp:coreProperties>
</file>